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glossary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cs="Arial"/>
          <w:b/>
          <w:color w:val="FF0000"/>
          <w:sz w:val="60"/>
        </w:rPr>
      </w:pPr>
    </w:p>
    <w:p>
      <w:pPr>
        <w:jc w:val="center"/>
        <w:rPr>
          <w:rFonts w:ascii="黑体" w:hAnsi="黑体" w:eastAsia="黑体" w:cs="Arial"/>
          <w:b/>
          <w:color w:val="FF0000"/>
          <w:sz w:val="44"/>
          <w:szCs w:val="44"/>
        </w:rPr>
      </w:pPr>
    </w:p>
    <w:p>
      <w:pPr>
        <w:pStyle w:val="53"/>
        <w:ind w:firstLine="0" w:firstLineChars="0"/>
        <w:jc w:val="center"/>
        <w:rPr>
          <w:rFonts w:hint="eastAsia" w:ascii="黑体" w:hAnsi="黑体" w:eastAsia="黑体" w:cs="Arial"/>
          <w:b/>
          <w:color w:val="0070C0"/>
          <w:sz w:val="44"/>
          <w:szCs w:val="44"/>
        </w:rPr>
      </w:pPr>
      <w:r>
        <w:rPr>
          <w:rFonts w:hint="eastAsia" w:ascii="黑体" w:hAnsi="黑体" w:eastAsia="黑体" w:cs="Arial"/>
          <w:b/>
          <w:color w:val="0070C0"/>
          <w:sz w:val="44"/>
          <w:szCs w:val="44"/>
        </w:rPr>
        <w:t>UniConnect SDK集成指导文档</w:t>
      </w:r>
    </w:p>
    <w:p>
      <w:pPr>
        <w:pStyle w:val="53"/>
        <w:ind w:firstLine="0" w:firstLineChars="0"/>
        <w:jc w:val="center"/>
        <w:rPr>
          <w:rFonts w:ascii="黑体" w:hAnsi="黑体" w:eastAsia="黑体" w:cs="Arial"/>
          <w:b/>
          <w:color w:val="0070C0"/>
          <w:sz w:val="44"/>
          <w:szCs w:val="44"/>
        </w:rPr>
      </w:pPr>
      <w:r>
        <w:rPr>
          <w:rFonts w:hint="eastAsia" w:ascii="黑体" w:hAnsi="黑体" w:eastAsia="黑体" w:cs="Arial"/>
          <w:b/>
          <w:color w:val="0070C0"/>
          <w:sz w:val="44"/>
          <w:szCs w:val="44"/>
        </w:rPr>
        <w:t>iOS</w:t>
      </w:r>
    </w:p>
    <w:p>
      <w:pPr>
        <w:pStyle w:val="53"/>
        <w:ind w:firstLine="0" w:firstLineChars="0"/>
        <w:jc w:val="center"/>
        <w:rPr>
          <w:rFonts w:ascii="黑体" w:hAnsi="黑体" w:eastAsia="黑体" w:cs="Arial"/>
          <w:b/>
          <w:color w:val="0070C0"/>
          <w:sz w:val="44"/>
          <w:szCs w:val="44"/>
        </w:rPr>
      </w:pPr>
    </w:p>
    <w:p>
      <w:pPr>
        <w:jc w:val="center"/>
        <w:rPr>
          <w:rFonts w:cs="Arial"/>
          <w:b/>
          <w:color w:val="FF0000"/>
          <w:sz w:val="60"/>
        </w:rPr>
      </w:pPr>
    </w:p>
    <w:p>
      <w:pPr>
        <w:jc w:val="center"/>
        <w:rPr>
          <w:rFonts w:cs="Arial"/>
          <w:b/>
          <w:color w:val="FF0000"/>
          <w:sz w:val="60"/>
        </w:rPr>
      </w:pPr>
      <w:r>
        <w:rPr>
          <w:rFonts w:cs="Arial"/>
          <w:b/>
          <w:color w:val="FF0000"/>
          <w:sz w:val="60"/>
        </w:rPr>
        <w:tab/>
      </w:r>
    </w:p>
    <w:p>
      <w:pPr>
        <w:jc w:val="center"/>
        <w:rPr>
          <w:rFonts w:cs="Arial"/>
          <w:b/>
          <w:color w:val="FF0000"/>
          <w:sz w:val="60"/>
        </w:rPr>
      </w:pPr>
    </w:p>
    <w:p>
      <w:pPr>
        <w:jc w:val="both"/>
        <w:rPr>
          <w:rFonts w:cs="Arial"/>
          <w:b/>
          <w:color w:val="FF0000"/>
          <w:sz w:val="60"/>
        </w:rPr>
      </w:pPr>
    </w:p>
    <w:p>
      <w:pPr>
        <w:jc w:val="center"/>
        <w:rPr>
          <w:rFonts w:cs="Arial"/>
          <w:b/>
          <w:color w:val="FF0000"/>
          <w:sz w:val="60"/>
        </w:rPr>
      </w:pPr>
    </w:p>
    <w:p>
      <w:pPr>
        <w:rPr>
          <w:rFonts w:cs="Arial"/>
          <w:b/>
          <w:color w:val="FF0000"/>
          <w:sz w:val="60"/>
        </w:rPr>
      </w:pPr>
    </w:p>
    <w:p>
      <w:pPr>
        <w:jc w:val="center"/>
        <w:rPr>
          <w:rFonts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深圳市联软科技股份有限公司</w:t>
      </w:r>
    </w:p>
    <w:p>
      <w:pPr>
        <w:jc w:val="center"/>
        <w:rPr>
          <w:rStyle w:val="33"/>
          <w:b/>
          <w:i w:val="0"/>
          <w:sz w:val="36"/>
          <w:szCs w:val="36"/>
        </w:rPr>
      </w:pPr>
      <w:r>
        <w:rPr>
          <w:rFonts w:hint="eastAsia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202</w:t>
      </w:r>
      <w:r>
        <w:rPr>
          <w:rFonts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2</w:t>
      </w:r>
      <w:r>
        <w:rPr>
          <w:rFonts w:hint="eastAsia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年</w:t>
      </w:r>
      <w:r>
        <w:rPr>
          <w:rFonts w:hint="default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10</w:t>
      </w:r>
      <w:r>
        <w:rPr>
          <w:rFonts w:hint="eastAsia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月</w:t>
      </w:r>
      <w:r>
        <w:rPr>
          <w:rFonts w:hint="default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31</w:t>
      </w:r>
      <w:r>
        <w:rPr>
          <w:rFonts w:hint="eastAsia" w:cs="Arial"/>
          <w:b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日</w:t>
      </w:r>
    </w:p>
    <w:p>
      <w:pPr>
        <w:pStyle w:val="51"/>
      </w:pPr>
      <w:bookmarkStart w:id="0" w:name="_Toc362263530"/>
      <w:bookmarkStart w:id="1" w:name="_Toc362263535"/>
      <w:r>
        <w:rPr>
          <w:lang w:val="zh-CN"/>
        </w:rPr>
        <w:t>目录</w:t>
      </w:r>
    </w:p>
    <w:p>
      <w:pPr>
        <w:pStyle w:val="22"/>
        <w:tabs>
          <w:tab w:val="right" w:leader="dot" w:pos="8788"/>
          <w:tab w:val="clear" w:pos="645"/>
          <w:tab w:val="clear" w:pos="9072"/>
        </w:tabs>
      </w:pPr>
      <w:r>
        <w:rPr>
          <w:rFonts w:ascii="微软雅黑" w:hAnsi="微软雅黑"/>
          <w:bCs w:val="0"/>
          <w:smallCaps/>
        </w:rPr>
        <w:fldChar w:fldCharType="begin"/>
      </w:r>
      <w:r>
        <w:rPr>
          <w:rFonts w:ascii="微软雅黑" w:hAnsi="微软雅黑"/>
        </w:rPr>
        <w:instrText xml:space="preserve"> TOC \o "1-3" \h \z \u </w:instrText>
      </w:r>
      <w:r>
        <w:rPr>
          <w:rFonts w:ascii="微软雅黑" w:hAnsi="微软雅黑"/>
          <w:bCs w:val="0"/>
          <w:smallCaps/>
        </w:rPr>
        <w:fldChar w:fldCharType="separate"/>
      </w:r>
      <w:r>
        <w:rPr>
          <w:rFonts w:ascii="微软雅黑" w:hAnsi="微软雅黑"/>
          <w:bCs w:val="0"/>
          <w:smallCaps/>
        </w:rPr>
        <w:fldChar w:fldCharType="begin"/>
      </w:r>
      <w:r>
        <w:rPr>
          <w:rFonts w:ascii="微软雅黑" w:hAnsi="微软雅黑"/>
          <w:bCs w:val="0"/>
          <w:smallCaps/>
        </w:rPr>
        <w:instrText xml:space="preserve"> HYPERLINK \l _Toc952514245 </w:instrText>
      </w:r>
      <w:r>
        <w:rPr>
          <w:rFonts w:ascii="微软雅黑" w:hAnsi="微软雅黑"/>
          <w:bCs w:val="0"/>
          <w:smallCaps/>
        </w:rPr>
        <w:fldChar w:fldCharType="separate"/>
      </w:r>
      <w:r>
        <w:rPr>
          <w:rFonts w:hint="default" w:ascii="宋体" w:hAnsi="宋体" w:eastAsia="宋体" w:cstheme="minorBidi"/>
          <w:bCs/>
          <w:szCs w:val="44"/>
          <w:lang w:val="en-US" w:eastAsia="zh-CN"/>
        </w:rPr>
        <w:t xml:space="preserve">一、 </w:t>
      </w:r>
      <w:r>
        <w:rPr>
          <w:rFonts w:hint="eastAsia" w:ascii="宋体" w:hAnsi="宋体" w:eastAsia="宋体" w:cstheme="minorBidi"/>
          <w:bCs/>
          <w:szCs w:val="44"/>
          <w:lang w:val="en-US" w:eastAsia="zh-CN"/>
        </w:rPr>
        <w:t>SDK介绍</w:t>
      </w:r>
      <w:r>
        <w:tab/>
      </w:r>
      <w:r>
        <w:fldChar w:fldCharType="begin"/>
      </w:r>
      <w:r>
        <w:instrText xml:space="preserve"> PAGEREF _Toc952514245 \h </w:instrText>
      </w:r>
      <w:r>
        <w:fldChar w:fldCharType="separate"/>
      </w:r>
      <w:r>
        <w:t>5</w:t>
      </w:r>
      <w:r>
        <w:fldChar w:fldCharType="end"/>
      </w:r>
      <w:r>
        <w:rPr>
          <w:rFonts w:ascii="微软雅黑" w:hAnsi="微软雅黑"/>
          <w:bCs w:val="0"/>
          <w:smallCaps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_Toc1563810977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val="en-US" w:eastAsia="zh-CN" w:bidi="ar-SA"/>
        </w:rPr>
        <w:t xml:space="preserve">1. 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兼容性</w:t>
      </w:r>
      <w:r>
        <w:tab/>
      </w:r>
      <w:r>
        <w:fldChar w:fldCharType="begin"/>
      </w:r>
      <w:r>
        <w:instrText xml:space="preserve"> PAGEREF _Toc1563810977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_Toc2066218453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val="en-US" w:eastAsia="zh-CN" w:bidi="ar-SA"/>
        </w:rPr>
        <w:t xml:space="preserve">2. 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支持功能</w:t>
      </w:r>
      <w:r>
        <w:tab/>
      </w:r>
      <w:r>
        <w:fldChar w:fldCharType="begin"/>
      </w:r>
      <w:r>
        <w:instrText xml:space="preserve"> PAGEREF _Toc2066218453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_Toc2122967581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val="en-US" w:eastAsia="zh-Hans" w:bidi="ar-SA"/>
        </w:rPr>
        <w:t xml:space="preserve">3. 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网络扩展场景描述</w:t>
      </w:r>
      <w:r>
        <w:tab/>
      </w:r>
      <w:r>
        <w:fldChar w:fldCharType="begin"/>
      </w:r>
      <w:r>
        <w:instrText xml:space="preserve"> PAGEREF _Toc2122967581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_Toc275338962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val="en-US" w:eastAsia="zh-Hans" w:bidi="ar-SA"/>
        </w:rPr>
        <w:t xml:space="preserve">4. </w:t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>SDK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说明</w:t>
      </w:r>
      <w:r>
        <w:tab/>
      </w:r>
      <w:r>
        <w:fldChar w:fldCharType="begin"/>
      </w:r>
      <w:r>
        <w:instrText xml:space="preserve"> PAGEREF _Toc275338962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2"/>
        <w:tabs>
          <w:tab w:val="right" w:leader="dot" w:pos="8788"/>
          <w:tab w:val="clear" w:pos="645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_Toc1942158696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bCs/>
          <w:szCs w:val="44"/>
          <w:lang w:val="en-US" w:eastAsia="zh-CN"/>
        </w:rPr>
        <w:t xml:space="preserve">二、 </w:t>
      </w:r>
      <w:r>
        <w:rPr>
          <w:rFonts w:hint="eastAsia" w:ascii="宋体" w:hAnsi="宋体" w:eastAsia="宋体" w:cstheme="minorBidi"/>
          <w:bCs/>
          <w:szCs w:val="44"/>
          <w:lang w:val="en-US" w:eastAsia="zh-CN"/>
        </w:rPr>
        <w:t>开发前准备</w:t>
      </w:r>
      <w:r>
        <w:tab/>
      </w:r>
      <w:r>
        <w:fldChar w:fldCharType="begin"/>
      </w:r>
      <w:r>
        <w:instrText xml:space="preserve"> PAGEREF _Toc1942158696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_Toc109769272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1. </w:t>
      </w:r>
      <w:r>
        <w:rPr>
          <w:rFonts w:hint="eastAsia" w:ascii="Arial" w:hAnsi="Arial" w:eastAsia="黑体" w:cstheme="minorBidi"/>
          <w:bCs w:val="0"/>
          <w:kern w:val="2"/>
          <w:szCs w:val="24"/>
          <w:lang w:eastAsia="zh-Hans" w:bidi="ar-SA"/>
        </w:rPr>
        <w:t>创建工程的Provisioning Profile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文件</w:t>
      </w:r>
      <w:r>
        <w:tab/>
      </w:r>
      <w:r>
        <w:fldChar w:fldCharType="begin"/>
      </w:r>
      <w:r>
        <w:instrText xml:space="preserve"> PAGEREF _Toc109769272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_Toc203701731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2. </w:t>
      </w:r>
      <w:r>
        <w:rPr>
          <w:rFonts w:hint="eastAsia" w:ascii="Arial" w:hAnsi="Arial" w:eastAsia="黑体" w:cstheme="minorBidi"/>
          <w:bCs w:val="0"/>
          <w:kern w:val="2"/>
          <w:szCs w:val="24"/>
          <w:lang w:eastAsia="zh-Hans" w:bidi="ar-SA"/>
        </w:rPr>
        <w:t>配置工程开发环境</w:t>
      </w:r>
      <w:r>
        <w:tab/>
      </w:r>
      <w:r>
        <w:fldChar w:fldCharType="begin"/>
      </w:r>
      <w:r>
        <w:instrText xml:space="preserve"> PAGEREF _Toc203701731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_Toc526059599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创建target</w:t>
      </w:r>
      <w:r>
        <w:tab/>
      </w:r>
      <w:r>
        <w:fldChar w:fldCharType="begin"/>
      </w:r>
      <w:r>
        <w:instrText xml:space="preserve"> PAGEREF _Toc526059599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_Toc293505694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(2)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添加</w:t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>sdk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到target</w:t>
      </w:r>
      <w:r>
        <w:tab/>
      </w:r>
      <w:r>
        <w:fldChar w:fldCharType="begin"/>
      </w:r>
      <w:r>
        <w:instrText xml:space="preserve"> PAGEREF _Toc293505694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_Toc180261899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(3)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权限配置</w:t>
      </w:r>
      <w:r>
        <w:tab/>
      </w:r>
      <w:r>
        <w:fldChar w:fldCharType="begin"/>
      </w:r>
      <w:r>
        <w:instrText xml:space="preserve"> PAGEREF _Toc180261899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_Toc1709794223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(4)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配置app</w:t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 group id</w:t>
      </w:r>
      <w:r>
        <w:tab/>
      </w:r>
      <w:r>
        <w:fldChar w:fldCharType="begin"/>
      </w:r>
      <w:r>
        <w:instrText xml:space="preserve"> PAGEREF _Toc1709794223 \h </w:instrText>
      </w:r>
      <w:r>
        <w:fldChar w:fldCharType="separate"/>
      </w:r>
      <w:r>
        <w:t>11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_Toc1032825454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(5)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关闭Bitcode</w:t>
      </w:r>
      <w:r>
        <w:tab/>
      </w:r>
      <w:r>
        <w:fldChar w:fldCharType="begin"/>
      </w:r>
      <w:r>
        <w:instrText xml:space="preserve"> PAGEREF _Toc1032825454 \h </w:instrText>
      </w:r>
      <w:r>
        <w:fldChar w:fldCharType="separate"/>
      </w:r>
      <w:r>
        <w:t>13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2"/>
        <w:tabs>
          <w:tab w:val="right" w:leader="dot" w:pos="8788"/>
          <w:tab w:val="clear" w:pos="645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_Toc587086677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bCs/>
          <w:szCs w:val="44"/>
          <w:lang w:val="en-US" w:eastAsia="zh-CN"/>
        </w:rPr>
        <w:t xml:space="preserve">三、 </w:t>
      </w:r>
      <w:r>
        <w:rPr>
          <w:rFonts w:hint="eastAsia" w:ascii="宋体" w:hAnsi="宋体" w:eastAsia="宋体" w:cstheme="minorBidi"/>
          <w:bCs/>
          <w:szCs w:val="44"/>
          <w:lang w:val="en-US" w:eastAsia="zh-CN"/>
        </w:rPr>
        <w:t>SDK使用说明</w:t>
      </w:r>
      <w:r>
        <w:tab/>
      </w:r>
      <w:r>
        <w:fldChar w:fldCharType="begin"/>
      </w:r>
      <w:r>
        <w:instrText xml:space="preserve"> PAGEREF _Toc587086677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_Toc1625906021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1. 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Unic</w:t>
      </w:r>
      <w:r>
        <w:rPr>
          <w:rFonts w:hint="eastAsia" w:ascii="Arial" w:hAnsi="Arial" w:eastAsia="黑体" w:cstheme="minorBidi"/>
          <w:bCs w:val="0"/>
          <w:kern w:val="2"/>
          <w:szCs w:val="24"/>
          <w:lang w:eastAsia="zh-Hans" w:bidi="ar-SA"/>
        </w:rPr>
        <w:t>onnectSDKTunnel.framework的使用</w:t>
      </w:r>
      <w:r>
        <w:tab/>
      </w:r>
      <w:r>
        <w:fldChar w:fldCharType="begin"/>
      </w:r>
      <w:r>
        <w:instrText xml:space="preserve"> PAGEREF _Toc1625906021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_Toc2020570519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引入头问题</w:t>
      </w:r>
      <w:r>
        <w:tab/>
      </w:r>
      <w:r>
        <w:fldChar w:fldCharType="begin"/>
      </w:r>
      <w:r>
        <w:instrText xml:space="preserve"> PAGEREF _Toc2020570519 \h </w:instrText>
      </w:r>
      <w:r>
        <w:fldChar w:fldCharType="separate"/>
      </w:r>
      <w:r>
        <w:t>14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_Toc1569802822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(2)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调用方法</w:t>
      </w:r>
      <w:r>
        <w:tab/>
      </w:r>
      <w:r>
        <w:fldChar w:fldCharType="begin"/>
      </w:r>
      <w:r>
        <w:instrText xml:space="preserve"> PAGEREF _Toc1569802822 \h </w:instrText>
      </w:r>
      <w:r>
        <w:fldChar w:fldCharType="separate"/>
      </w:r>
      <w:r>
        <w:t>15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_Toc1839425959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2. </w:t>
      </w:r>
      <w:r>
        <w:rPr>
          <w:rFonts w:hint="eastAsia" w:ascii="Arial" w:hAnsi="Arial" w:eastAsia="黑体" w:cstheme="minorBidi"/>
          <w:bCs w:val="0"/>
          <w:kern w:val="2"/>
          <w:szCs w:val="24"/>
          <w:lang w:eastAsia="zh-Hans" w:bidi="ar-SA"/>
        </w:rPr>
        <w:t>UniConnectSDK.framework的使用</w:t>
      </w:r>
      <w:r>
        <w:tab/>
      </w:r>
      <w:r>
        <w:fldChar w:fldCharType="begin"/>
      </w:r>
      <w:r>
        <w:instrText xml:space="preserve"> PAGEREF _Toc1839425959 \h </w:instrText>
      </w:r>
      <w:r>
        <w:fldChar w:fldCharType="separate"/>
      </w:r>
      <w:r>
        <w:t>15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_Toc57510701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引入头文件</w:t>
      </w:r>
      <w:r>
        <w:tab/>
      </w:r>
      <w:r>
        <w:fldChar w:fldCharType="begin"/>
      </w:r>
      <w:r>
        <w:instrText xml:space="preserve"> PAGEREF _Toc57510701 \h </w:instrText>
      </w:r>
      <w:r>
        <w:fldChar w:fldCharType="separate"/>
      </w:r>
      <w:r>
        <w:t>15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_Toc214710557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(2)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VPN连接状态</w:t>
      </w:r>
      <w:r>
        <w:tab/>
      </w:r>
      <w:r>
        <w:fldChar w:fldCharType="begin"/>
      </w:r>
      <w:r>
        <w:instrText xml:space="preserve"> PAGEREF _Toc214710557 \h </w:instrText>
      </w:r>
      <w:r>
        <w:fldChar w:fldCharType="separate"/>
      </w:r>
      <w:r>
        <w:t>16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_Toc867804539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>(3) VPN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状态说明</w:t>
      </w:r>
      <w:r>
        <w:tab/>
      </w:r>
      <w:r>
        <w:fldChar w:fldCharType="begin"/>
      </w:r>
      <w:r>
        <w:instrText xml:space="preserve"> PAGEREF _Toc867804539 \h </w:instrText>
      </w:r>
      <w:r>
        <w:fldChar w:fldCharType="separate"/>
      </w:r>
      <w:r>
        <w:t>16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_Toc1629440196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3. </w:t>
      </w:r>
      <w:r>
        <w:rPr>
          <w:rFonts w:hint="eastAsia" w:ascii="Arial" w:hAnsi="Arial" w:eastAsia="黑体" w:cstheme="minorBidi"/>
          <w:bCs w:val="0"/>
          <w:kern w:val="2"/>
          <w:szCs w:val="24"/>
          <w:lang w:eastAsia="zh-Hans" w:bidi="ar-SA"/>
        </w:rPr>
        <w:t>UniConnectSDK.framework中的接口使用</w:t>
      </w:r>
      <w:r>
        <w:tab/>
      </w:r>
      <w:r>
        <w:fldChar w:fldCharType="begin"/>
      </w:r>
      <w:r>
        <w:instrText xml:space="preserve"> PAGEREF _Toc1629440196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_Toc1289907628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初始化SDK接口</w:t>
      </w:r>
      <w:r>
        <w:tab/>
      </w:r>
      <w:r>
        <w:fldChar w:fldCharType="begin"/>
      </w:r>
      <w:r>
        <w:instrText xml:space="preserve"> PAGEREF _Toc1289907628 \h </w:instrText>
      </w:r>
      <w:r>
        <w:fldChar w:fldCharType="separate"/>
      </w:r>
      <w:r>
        <w:t>17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_Toc630087331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(2)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初始化日志接口</w:t>
      </w:r>
      <w:r>
        <w:tab/>
      </w:r>
      <w:r>
        <w:fldChar w:fldCharType="begin"/>
      </w:r>
      <w:r>
        <w:instrText xml:space="preserve"> PAGEREF _Toc630087331 \h </w:instrText>
      </w:r>
      <w:r>
        <w:fldChar w:fldCharType="separate"/>
      </w:r>
      <w:r>
        <w:t>18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_Toc635908760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(3)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创建SSLVPN连接</w:t>
      </w:r>
      <w:r>
        <w:tab/>
      </w:r>
      <w:r>
        <w:fldChar w:fldCharType="begin"/>
      </w:r>
      <w:r>
        <w:instrText xml:space="preserve"> PAGEREF _Toc635908760 \h </w:instrText>
      </w:r>
      <w:r>
        <w:fldChar w:fldCharType="separate"/>
      </w:r>
      <w:r>
        <w:t>19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_Toc1839901848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(4)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获取管理类单例对象</w:t>
      </w:r>
      <w:r>
        <w:tab/>
      </w:r>
      <w:r>
        <w:fldChar w:fldCharType="begin"/>
      </w:r>
      <w:r>
        <w:instrText xml:space="preserve"> PAGEREF _Toc1839901848 \h </w:instrText>
      </w:r>
      <w:r>
        <w:fldChar w:fldCharType="separate"/>
      </w:r>
      <w:r>
        <w:t>21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_Toc1613326183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(5)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授权</w:t>
      </w:r>
      <w:r>
        <w:tab/>
      </w:r>
      <w:r>
        <w:fldChar w:fldCharType="begin"/>
      </w:r>
      <w:r>
        <w:instrText xml:space="preserve"> PAGEREF _Toc1613326183 \h </w:instrText>
      </w:r>
      <w:r>
        <w:fldChar w:fldCharType="separate"/>
      </w:r>
      <w:r>
        <w:t>21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_Toc1044630659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(6)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关闭VPN连接</w:t>
      </w:r>
      <w:r>
        <w:tab/>
      </w:r>
      <w:r>
        <w:fldChar w:fldCharType="begin"/>
      </w:r>
      <w:r>
        <w:instrText xml:space="preserve"> PAGEREF _Toc1044630659 \h </w:instrText>
      </w:r>
      <w:r>
        <w:fldChar w:fldCharType="separate"/>
      </w:r>
      <w:r>
        <w:t>22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_Toc1428671588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(7)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收集日志</w:t>
      </w:r>
      <w:r>
        <w:tab/>
      </w:r>
      <w:r>
        <w:fldChar w:fldCharType="begin"/>
      </w:r>
      <w:r>
        <w:instrText xml:space="preserve"> PAGEREF _Toc1428671588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_Toc668722409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(8)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修改登录密码</w:t>
      </w:r>
      <w:r>
        <w:tab/>
      </w:r>
      <w:r>
        <w:fldChar w:fldCharType="begin"/>
      </w:r>
      <w:r>
        <w:instrText xml:space="preserve"> PAGEREF _Toc668722409 \h </w:instrText>
      </w:r>
      <w:r>
        <w:fldChar w:fldCharType="separate"/>
      </w:r>
      <w:r>
        <w:t>23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_Toc1435603312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(9)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双因子认证</w:t>
      </w:r>
      <w:r>
        <w:tab/>
      </w:r>
      <w:r>
        <w:fldChar w:fldCharType="begin"/>
      </w:r>
      <w:r>
        <w:instrText xml:space="preserve"> PAGEREF _Toc1435603312 \h </w:instrText>
      </w:r>
      <w:r>
        <w:fldChar w:fldCharType="separate"/>
      </w:r>
      <w:r>
        <w:t>25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_Toc1206090739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(10)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获取日志的文件夹绝对路径</w:t>
      </w:r>
      <w:r>
        <w:tab/>
      </w:r>
      <w:r>
        <w:fldChar w:fldCharType="begin"/>
      </w:r>
      <w:r>
        <w:instrText xml:space="preserve"> PAGEREF _Toc1206090739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_Toc668906340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根据配置名称删除配置</w:t>
      </w:r>
      <w:r>
        <w:tab/>
      </w:r>
      <w:r>
        <w:fldChar w:fldCharType="begin"/>
      </w:r>
      <w:r>
        <w:instrText xml:space="preserve"> PAGEREF _Toc668906340 \h </w:instrText>
      </w:r>
      <w:r>
        <w:fldChar w:fldCharType="separate"/>
      </w:r>
      <w:r>
        <w:t>26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24"/>
        <w:tabs>
          <w:tab w:val="right" w:leader="dot" w:pos="8788"/>
          <w:tab w:val="clear" w:pos="774"/>
          <w:tab w:val="clear" w:pos="9072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_Toc231964335 </w:instrText>
      </w:r>
      <w:r>
        <w:rPr>
          <w:bCs/>
          <w:lang w:val="zh-CN"/>
        </w:rPr>
        <w:fldChar w:fldCharType="separate"/>
      </w:r>
      <w:r>
        <w:rPr>
          <w:rFonts w:hint="default" w:ascii="Arial" w:hAnsi="Arial" w:eastAsia="黑体" w:cstheme="minorBidi"/>
          <w:bCs w:val="0"/>
          <w:kern w:val="2"/>
          <w:szCs w:val="24"/>
          <w:lang w:eastAsia="zh-Hans" w:bidi="ar-SA"/>
        </w:rPr>
        <w:t xml:space="preserve">4. </w:t>
      </w:r>
      <w:r>
        <w:rPr>
          <w:rFonts w:hint="eastAsia" w:ascii="Arial" w:hAnsi="Arial" w:eastAsia="黑体" w:cstheme="minorBidi"/>
          <w:bCs w:val="0"/>
          <w:kern w:val="2"/>
          <w:szCs w:val="24"/>
          <w:lang w:val="en-US" w:eastAsia="zh-Hans" w:bidi="ar-SA"/>
        </w:rPr>
        <w:t>通用结构说明</w:t>
      </w:r>
      <w:r>
        <w:tab/>
      </w:r>
      <w:r>
        <w:fldChar w:fldCharType="begin"/>
      </w:r>
      <w:r>
        <w:instrText xml:space="preserve"> PAGEREF _Toc231964335 \h </w:instrText>
      </w:r>
      <w:r>
        <w:fldChar w:fldCharType="separate"/>
      </w:r>
      <w:r>
        <w:t>27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_Toc941759040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(1)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ConnectionConfiguration 连接配置</w:t>
      </w:r>
      <w:r>
        <w:tab/>
      </w:r>
      <w:r>
        <w:fldChar w:fldCharType="begin"/>
      </w:r>
      <w:r>
        <w:instrText xml:space="preserve"> PAGEREF _Toc941759040 \h </w:instrText>
      </w:r>
      <w:r>
        <w:fldChar w:fldCharType="separate"/>
      </w:r>
      <w:r>
        <w:t>27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18"/>
        <w:tabs>
          <w:tab w:val="right" w:leader="dot" w:pos="8788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_Toc1189706890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(2)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AuthConfiguration</w:t>
      </w:r>
      <w:r>
        <w:rPr>
          <w:rFonts w:hint="default" w:ascii="宋体" w:hAnsi="宋体" w:eastAsia="宋体" w:cstheme="minorBidi"/>
          <w:i w:val="0"/>
          <w:kern w:val="2"/>
          <w:szCs w:val="24"/>
          <w:lang w:val="en-US" w:eastAsia="zh-Hans" w:bidi="ar-SA"/>
        </w:rPr>
        <w:t xml:space="preserve"> </w:t>
      </w:r>
      <w:r>
        <w:rPr>
          <w:rFonts w:hint="eastAsia" w:ascii="宋体" w:hAnsi="宋体" w:eastAsia="宋体" w:cstheme="minorBidi"/>
          <w:i w:val="0"/>
          <w:kern w:val="2"/>
          <w:szCs w:val="24"/>
          <w:lang w:val="en-US" w:eastAsia="zh-Hans" w:bidi="ar-SA"/>
        </w:rPr>
        <w:t>授权配置</w:t>
      </w:r>
      <w:r>
        <w:tab/>
      </w:r>
      <w:r>
        <w:fldChar w:fldCharType="begin"/>
      </w:r>
      <w:r>
        <w:instrText xml:space="preserve"> PAGEREF _Toc1189706890 \h </w:instrText>
      </w:r>
      <w:r>
        <w:fldChar w:fldCharType="separate"/>
      </w:r>
      <w:r>
        <w:t>28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ind w:right="210"/>
        <w:rPr>
          <w:bCs/>
          <w:lang w:val="zh-CN"/>
        </w:rPr>
      </w:pPr>
      <w:r>
        <w:rPr>
          <w:bCs/>
          <w:lang w:val="zh-CN"/>
        </w:rPr>
        <w:fldChar w:fldCharType="end"/>
      </w:r>
    </w:p>
    <w:p>
      <w:pPr>
        <w:ind w:right="210"/>
        <w:rPr>
          <w:bCs/>
          <w:lang w:val="zh-CN"/>
        </w:rPr>
      </w:pPr>
    </w:p>
    <w:p>
      <w:pPr>
        <w:ind w:right="210"/>
        <w:rPr>
          <w:b/>
          <w:bCs/>
          <w:lang w:val="zh-CN"/>
        </w:rPr>
      </w:pPr>
    </w:p>
    <w:p>
      <w:pPr>
        <w:jc w:val="center"/>
        <w:rPr>
          <w:rFonts w:ascii="宋体" w:hAnsi="宋体"/>
          <w:b/>
          <w:sz w:val="36"/>
          <w:szCs w:val="36"/>
        </w:rPr>
      </w:pPr>
      <w:r>
        <w:rPr>
          <w:rFonts w:hint="eastAsia" w:ascii="宋体" w:hAnsi="宋体"/>
          <w:b/>
          <w:sz w:val="36"/>
          <w:szCs w:val="36"/>
        </w:rPr>
        <w:t>文档说明</w:t>
      </w:r>
    </w:p>
    <w:tbl>
      <w:tblPr>
        <w:tblStyle w:val="29"/>
        <w:tblW w:w="9099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2"/>
        <w:gridCol w:w="35"/>
        <w:gridCol w:w="708"/>
        <w:gridCol w:w="1705"/>
        <w:gridCol w:w="3398"/>
        <w:gridCol w:w="116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2092" w:type="dxa"/>
            <w:tcBorders>
              <w:top w:val="double" w:color="auto" w:sz="4" w:space="0"/>
              <w:left w:val="double" w:color="auto" w:sz="4" w:space="0"/>
              <w:bottom w:val="single" w:color="auto" w:sz="6" w:space="0"/>
              <w:right w:val="single" w:color="auto" w:sz="6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文档名称</w:t>
            </w:r>
          </w:p>
        </w:tc>
        <w:tc>
          <w:tcPr>
            <w:tcW w:w="7007" w:type="dxa"/>
            <w:gridSpan w:val="5"/>
            <w:tcBorders>
              <w:top w:val="double" w:color="auto" w:sz="4" w:space="0"/>
              <w:left w:val="single" w:color="auto" w:sz="6" w:space="0"/>
              <w:bottom w:val="single" w:color="auto" w:sz="6" w:space="0"/>
              <w:right w:val="double" w:color="auto" w:sz="4" w:space="0"/>
            </w:tcBorders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UniConnect SDK集成指导文档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2092" w:type="dxa"/>
            <w:tcBorders>
              <w:top w:val="single" w:color="auto" w:sz="6" w:space="0"/>
              <w:left w:val="double" w:color="auto" w:sz="4" w:space="0"/>
              <w:bottom w:val="double" w:color="auto" w:sz="4" w:space="0"/>
              <w:right w:val="single" w:color="auto" w:sz="6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内容描述</w:t>
            </w:r>
          </w:p>
        </w:tc>
        <w:tc>
          <w:tcPr>
            <w:tcW w:w="7007" w:type="dxa"/>
            <w:gridSpan w:val="5"/>
            <w:tcBorders>
              <w:top w:val="single" w:color="auto" w:sz="6" w:space="0"/>
              <w:left w:val="single" w:color="auto" w:sz="6" w:space="0"/>
              <w:bottom w:val="double" w:color="auto" w:sz="4" w:space="0"/>
              <w:right w:val="double" w:color="auto" w:sz="4" w:space="0"/>
            </w:tcBorders>
            <w:vAlign w:val="center"/>
          </w:tcPr>
          <w:p>
            <w:pPr>
              <w:pStyle w:val="57"/>
              <w:rPr>
                <w:rFonts w:hint="default" w:asciiTheme="minorEastAsia" w:hAnsiTheme="minorEastAsia" w:eastAsiaTheme="minorEastAsia"/>
                <w:sz w:val="24"/>
                <w:szCs w:val="24"/>
                <w:lang w:val="en-US" w:eastAsia="zh-Hans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主要描述UniConnect SDK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  <w:lang w:val="en-US" w:eastAsia="zh-Hans"/>
              </w:rPr>
              <w:t>的集成步骤和说明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9099" w:type="dxa"/>
            <w:gridSpan w:val="6"/>
            <w:tcBorders>
              <w:top w:val="double" w:color="auto" w:sz="4" w:space="0"/>
              <w:left w:val="double" w:color="auto" w:sz="4" w:space="0"/>
              <w:bottom w:val="single" w:color="auto" w:sz="6" w:space="0"/>
              <w:right w:val="doub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修订历史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02" w:hRule="atLeast"/>
        </w:trPr>
        <w:tc>
          <w:tcPr>
            <w:tcW w:w="2127" w:type="dxa"/>
            <w:gridSpan w:val="2"/>
            <w:tcBorders>
              <w:top w:val="single" w:color="auto" w:sz="6" w:space="0"/>
              <w:left w:val="double" w:color="auto" w:sz="4" w:space="0"/>
              <w:bottom w:val="single" w:color="auto" w:sz="6" w:space="0"/>
              <w:right w:val="sing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日期</w:t>
            </w:r>
          </w:p>
        </w:tc>
        <w:tc>
          <w:tcPr>
            <w:tcW w:w="708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版本</w:t>
            </w:r>
          </w:p>
        </w:tc>
        <w:tc>
          <w:tcPr>
            <w:tcW w:w="1705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修订者</w:t>
            </w:r>
          </w:p>
        </w:tc>
        <w:tc>
          <w:tcPr>
            <w:tcW w:w="3398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修订</w:t>
            </w:r>
            <w:r>
              <w:rPr>
                <w:szCs w:val="21"/>
              </w:rPr>
              <w:t>说明</w:t>
            </w:r>
          </w:p>
        </w:tc>
        <w:tc>
          <w:tcPr>
            <w:tcW w:w="1161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double" w:color="auto" w:sz="4" w:space="0"/>
            </w:tcBorders>
            <w:shd w:val="clear" w:color="auto" w:fill="E6E6E6"/>
            <w:vAlign w:val="center"/>
          </w:tcPr>
          <w:p>
            <w:pPr>
              <w:pStyle w:val="57"/>
              <w:rPr>
                <w:szCs w:val="21"/>
              </w:rPr>
            </w:pPr>
            <w:r>
              <w:rPr>
                <w:rFonts w:hint="eastAsia"/>
                <w:szCs w:val="21"/>
              </w:rPr>
              <w:t>审核人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4" w:hRule="atLeast"/>
        </w:trPr>
        <w:tc>
          <w:tcPr>
            <w:tcW w:w="2127" w:type="dxa"/>
            <w:gridSpan w:val="2"/>
            <w:tcBorders>
              <w:top w:val="single" w:color="auto" w:sz="6" w:space="0"/>
              <w:left w:val="doub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20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2</w:t>
            </w:r>
            <w:r>
              <w:rPr>
                <w:rFonts w:asciiTheme="minorEastAsia" w:hAnsiTheme="minorEastAsia" w:eastAsiaTheme="minorEastAsia"/>
                <w:sz w:val="24"/>
                <w:szCs w:val="24"/>
              </w:rPr>
              <w:t>2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年</w:t>
            </w:r>
            <w:r>
              <w:rPr>
                <w:rFonts w:hint="default" w:asciiTheme="minorEastAsia" w:hAnsiTheme="minorEastAsia" w:eastAsiaTheme="minorEastAsia"/>
                <w:sz w:val="24"/>
                <w:szCs w:val="24"/>
              </w:rPr>
              <w:t>10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月</w:t>
            </w:r>
            <w:r>
              <w:rPr>
                <w:rFonts w:hint="default" w:asciiTheme="minorEastAsia" w:hAnsiTheme="minorEastAsia" w:eastAsiaTheme="minorEastAsia"/>
                <w:sz w:val="24"/>
                <w:szCs w:val="24"/>
              </w:rPr>
              <w:t>31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日</w:t>
            </w:r>
          </w:p>
        </w:tc>
        <w:tc>
          <w:tcPr>
            <w:tcW w:w="708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7"/>
              <w:rPr>
                <w:rFonts w:asciiTheme="minorEastAsia" w:hAnsiTheme="minorEastAsia" w:eastAsiaTheme="minorEastAsia"/>
                <w:sz w:val="24"/>
                <w:szCs w:val="24"/>
              </w:rPr>
            </w:pPr>
            <w:r>
              <w:rPr>
                <w:rFonts w:asciiTheme="minorEastAsia" w:hAnsiTheme="minorEastAsia" w:eastAsiaTheme="minorEastAsia"/>
                <w:sz w:val="24"/>
                <w:szCs w:val="24"/>
              </w:rPr>
              <w:t>V</w:t>
            </w:r>
            <w:r>
              <w:rPr>
                <w:rFonts w:hint="eastAsia" w:asciiTheme="minorEastAsia" w:hAnsiTheme="minorEastAsia" w:eastAsiaTheme="minorEastAsia"/>
                <w:sz w:val="24"/>
                <w:szCs w:val="24"/>
              </w:rPr>
              <w:t>1.0</w:t>
            </w:r>
          </w:p>
        </w:tc>
        <w:tc>
          <w:tcPr>
            <w:tcW w:w="1705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7"/>
              <w:rPr>
                <w:rFonts w:hint="eastAsia" w:asciiTheme="minorEastAsia" w:hAnsiTheme="minorEastAsia" w:eastAsiaTheme="minorEastAsia"/>
                <w:sz w:val="24"/>
                <w:szCs w:val="24"/>
                <w:lang w:val="en-US" w:eastAsia="zh-Hans"/>
              </w:rPr>
            </w:pPr>
            <w:r>
              <w:rPr>
                <w:rFonts w:hint="eastAsia" w:asciiTheme="minorEastAsia" w:hAnsiTheme="minorEastAsia" w:eastAsiaTheme="minorEastAsia"/>
                <w:sz w:val="24"/>
                <w:szCs w:val="24"/>
                <w:lang w:val="en-US" w:eastAsia="zh-Hans"/>
              </w:rPr>
              <w:t>dengjian</w:t>
            </w:r>
          </w:p>
        </w:tc>
        <w:tc>
          <w:tcPr>
            <w:tcW w:w="3398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7"/>
              <w:rPr>
                <w:rFonts w:hint="default" w:eastAsia="微软雅黑"/>
                <w:szCs w:val="21"/>
                <w:lang w:val="en-US" w:eastAsia="zh-Hans"/>
              </w:rPr>
            </w:pPr>
            <w:r>
              <w:rPr>
                <w:rFonts w:hint="eastAsia"/>
                <w:szCs w:val="21"/>
                <w:lang w:val="en-US" w:eastAsia="zh-Hans"/>
              </w:rPr>
              <w:t>新建文档</w:t>
            </w:r>
          </w:p>
        </w:tc>
        <w:tc>
          <w:tcPr>
            <w:tcW w:w="1161" w:type="dxa"/>
            <w:tcBorders>
              <w:top w:val="single" w:color="auto" w:sz="6" w:space="0"/>
              <w:left w:val="single" w:color="auto" w:sz="4" w:space="0"/>
              <w:bottom w:val="single" w:color="auto" w:sz="6" w:space="0"/>
              <w:right w:val="double" w:color="auto" w:sz="4" w:space="0"/>
            </w:tcBorders>
            <w:shd w:val="clear" w:color="auto" w:fill="auto"/>
            <w:vAlign w:val="center"/>
          </w:tcPr>
          <w:p>
            <w:pPr>
              <w:pStyle w:val="57"/>
              <w:rPr>
                <w:b/>
                <w:szCs w:val="21"/>
              </w:rPr>
            </w:pPr>
          </w:p>
        </w:tc>
      </w:tr>
    </w:tbl>
    <w:p>
      <w:pPr>
        <w:ind w:right="210"/>
        <w:rPr>
          <w:b/>
          <w:bCs/>
        </w:rPr>
      </w:pPr>
    </w:p>
    <w:p>
      <w:pPr>
        <w:ind w:right="210"/>
        <w:rPr>
          <w:b/>
          <w:bCs/>
          <w:lang w:val="zh-CN"/>
        </w:rPr>
      </w:pPr>
    </w:p>
    <w:p>
      <w:pPr>
        <w:ind w:right="210"/>
        <w:rPr>
          <w:b/>
          <w:bCs/>
          <w:lang w:val="zh-CN"/>
        </w:rPr>
      </w:pPr>
    </w:p>
    <w:bookmarkEnd w:id="0"/>
    <w:bookmarkEnd w:id="1"/>
    <w:p/>
    <w:p>
      <w:r>
        <w:br w:type="page"/>
      </w:r>
    </w:p>
    <w:p>
      <w:pPr>
        <w:pStyle w:val="59"/>
        <w:numPr>
          <w:ilvl w:val="0"/>
          <w:numId w:val="9"/>
        </w:numPr>
        <w:spacing w:after="0"/>
        <w:ind w:left="642" w:leftChars="0" w:firstLineChars="0"/>
        <w:jc w:val="both"/>
        <w:outlineLvl w:val="0"/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</w:pPr>
      <w:bookmarkStart w:id="2" w:name="_Toc952514245"/>
      <w:r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  <w:t>SDK介绍</w:t>
      </w:r>
      <w:bookmarkEnd w:id="2"/>
    </w:p>
    <w:p>
      <w:pPr>
        <w:pStyle w:val="59"/>
        <w:numPr>
          <w:ilvl w:val="0"/>
          <w:numId w:val="10"/>
        </w:numPr>
        <w:ind w:left="360" w:leftChars="0" w:firstLineChars="0"/>
        <w:outlineLvl w:val="1"/>
        <w:rPr>
          <w:rFonts w:hint="default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</w:pPr>
      <w:bookmarkStart w:id="3" w:name="_Toc1563810977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兼容性</w:t>
      </w:r>
      <w:bookmarkEnd w:id="3"/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编译环境：</w:t>
      </w:r>
      <w:r>
        <w:rPr>
          <w:rFonts w:hint="default" w:asciiTheme="minorEastAsia" w:hAnsiTheme="minorEastAsia" w:eastAsiaTheme="minorEastAsia"/>
          <w:sz w:val="24"/>
          <w:szCs w:val="24"/>
          <w:lang w:eastAsia="zh-Hans"/>
        </w:rPr>
        <w:t>Xcode11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及以上</w:t>
      </w:r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运行环境：iOS</w:t>
      </w:r>
      <w:r>
        <w:rPr>
          <w:rFonts w:hint="default" w:asciiTheme="minorEastAsia" w:hAnsiTheme="minorEastAsia" w:eastAsiaTheme="minorEastAsia"/>
          <w:sz w:val="24"/>
          <w:szCs w:val="24"/>
          <w:lang w:eastAsia="zh-Hans"/>
        </w:rPr>
        <w:t>12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及以上</w:t>
      </w:r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default" w:asciiTheme="minorEastAsia" w:hAnsiTheme="minorEastAsia" w:eastAsiaTheme="minorEastAsia"/>
          <w:sz w:val="24"/>
          <w:szCs w:val="24"/>
          <w:lang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支持架构：</w:t>
      </w:r>
      <w:r>
        <w:rPr>
          <w:rFonts w:hint="default" w:asciiTheme="minorEastAsia" w:hAnsiTheme="minorEastAsia" w:eastAsiaTheme="minorEastAsia"/>
          <w:sz w:val="24"/>
          <w:szCs w:val="24"/>
          <w:lang w:eastAsia="zh-Hans"/>
        </w:rPr>
        <w:t>arm64</w:t>
      </w:r>
      <w:r>
        <w:rPr>
          <w:rFonts w:hint="eastAsia" w:asciiTheme="minorEastAsia" w:hAnsiTheme="minorEastAsia" w:eastAsiaTheme="minorEastAsia"/>
          <w:sz w:val="24"/>
          <w:szCs w:val="24"/>
          <w:lang w:eastAsia="zh-Hans"/>
        </w:rPr>
        <w:t>（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暂不支持模拟器</w:t>
      </w:r>
      <w:r>
        <w:rPr>
          <w:rFonts w:hint="eastAsia" w:asciiTheme="minorEastAsia" w:hAnsiTheme="minorEastAsia" w:eastAsiaTheme="minorEastAsia"/>
          <w:sz w:val="24"/>
          <w:szCs w:val="24"/>
          <w:lang w:eastAsia="zh-Hans"/>
        </w:rPr>
        <w:t>）</w:t>
      </w:r>
    </w:p>
    <w:p>
      <w:pPr>
        <w:pStyle w:val="59"/>
        <w:numPr>
          <w:ilvl w:val="0"/>
          <w:numId w:val="0"/>
        </w:numPr>
        <w:spacing w:line="400" w:lineRule="exact"/>
        <w:ind w:left="420" w:leftChars="0"/>
        <w:rPr>
          <w:rFonts w:hint="default" w:asciiTheme="minorEastAsia" w:hAnsiTheme="minorEastAsia" w:eastAsiaTheme="minorEastAsia"/>
          <w:sz w:val="24"/>
          <w:szCs w:val="24"/>
          <w:lang w:eastAsia="zh-Hans"/>
        </w:rPr>
      </w:pPr>
    </w:p>
    <w:p>
      <w:pPr>
        <w:pStyle w:val="59"/>
        <w:numPr>
          <w:ilvl w:val="0"/>
          <w:numId w:val="10"/>
        </w:numPr>
        <w:ind w:left="360" w:leftChars="0" w:firstLineChars="0"/>
        <w:outlineLvl w:val="1"/>
        <w:rPr>
          <w:rFonts w:hint="default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</w:pPr>
      <w:bookmarkStart w:id="4" w:name="_Toc2066218453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支持功能</w:t>
      </w:r>
      <w:bookmarkEnd w:id="4"/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支持SSL VPN连接</w:t>
      </w:r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default" w:asciiTheme="minorEastAsia" w:hAnsiTheme="minorEastAsia" w:eastAsia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支持网络扩展功能</w:t>
      </w:r>
    </w:p>
    <w:p>
      <w:pPr>
        <w:pStyle w:val="59"/>
        <w:numPr>
          <w:ilvl w:val="0"/>
          <w:numId w:val="11"/>
        </w:numPr>
        <w:spacing w:line="400" w:lineRule="exact"/>
        <w:ind w:left="840" w:leftChars="0" w:hanging="420" w:firstLineChars="0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支持用户名密码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CN"/>
        </w:rPr>
        <w:t>/证书匿名/证书挑战等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认证方式</w:t>
      </w:r>
    </w:p>
    <w:p>
      <w:pPr>
        <w:pStyle w:val="59"/>
        <w:numPr>
          <w:ilvl w:val="0"/>
          <w:numId w:val="0"/>
        </w:numPr>
        <w:spacing w:line="400" w:lineRule="exact"/>
        <w:ind w:left="420" w:leftChars="0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</w:p>
    <w:p>
      <w:pPr>
        <w:pStyle w:val="59"/>
        <w:numPr>
          <w:ilvl w:val="0"/>
          <w:numId w:val="10"/>
        </w:numPr>
        <w:ind w:left="360" w:leftChars="0" w:firstLineChars="0"/>
        <w:outlineLvl w:val="1"/>
        <w:rPr>
          <w:rFonts w:hint="default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</w:pPr>
      <w:bookmarkStart w:id="5" w:name="_Toc2122967581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网络扩展场景描述</w:t>
      </w:r>
      <w:bookmarkEnd w:id="5"/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移动端SDK目前仅支持网络扩展，此功能需要在客户端生成一个虚拟网卡，通过虚拟网卡与企业 内网进行通信。网络扩展功能将终端用户连接到企业网上，对终端用户而言，就像接入到企业内网的局域网一样，可以访问内网的任何资源。</w:t>
      </w:r>
    </w:p>
    <w:p>
      <w:pPr>
        <w:pStyle w:val="59"/>
        <w:numPr>
          <w:ilvl w:val="0"/>
          <w:numId w:val="0"/>
        </w:numPr>
        <w:spacing w:line="400" w:lineRule="exact"/>
        <w:ind w:firstLine="480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网络扩展功能支持所有基于IP层之上的应用。因此被称为基于IP层的隧道技术，称作L3VPN功能。相对于其他业务功能而言，用户启用网络扩展功能后，如同接入到企业内网一样，网络扩展功能主要是为了提供用户远程接入能力，提供IP层的接入功能，实现对内网的全网访问。使用网络扩展功能之后，用户的PC就可以如同企业内网一样，可以快速、安全的访问企业内网的所有资源。</w:t>
      </w:r>
    </w:p>
    <w:p>
      <w:pPr>
        <w:pStyle w:val="59"/>
        <w:numPr>
          <w:ilvl w:val="0"/>
          <w:numId w:val="0"/>
        </w:numPr>
        <w:spacing w:line="400" w:lineRule="exact"/>
        <w:ind w:firstLine="480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0"/>
        </w:numPr>
        <w:spacing w:line="400" w:lineRule="exact"/>
        <w:ind w:firstLine="480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0"/>
        </w:numPr>
        <w:spacing w:line="400" w:lineRule="exact"/>
        <w:ind w:firstLine="480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0"/>
        </w:numPr>
        <w:spacing w:line="400" w:lineRule="exact"/>
        <w:ind w:firstLine="480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column">
                  <wp:posOffset>72390</wp:posOffset>
                </wp:positionH>
                <wp:positionV relativeFrom="paragraph">
                  <wp:posOffset>638175</wp:posOffset>
                </wp:positionV>
                <wp:extent cx="5408930" cy="1480820"/>
                <wp:effectExtent l="0" t="0" r="1270" b="0"/>
                <wp:wrapTopAndBottom/>
                <wp:docPr id="53" name="组合 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08930" cy="1480820"/>
                          <a:chOff x="179388" y="2447925"/>
                          <a:chExt cx="8609012" cy="2867995"/>
                        </a:xfrm>
                      </wpg:grpSpPr>
                      <wps:wsp>
                        <wps:cNvPr id="9" name="Line 4"/>
                        <wps:cNvCnPr/>
                        <wps:spPr bwMode="auto">
                          <a:xfrm>
                            <a:off x="2239963" y="3471863"/>
                            <a:ext cx="939800" cy="188912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0" name="Object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52450" y="2447925"/>
                            <a:ext cx="1927225" cy="156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1" name="Picture 6" descr="云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437313" y="2873375"/>
                            <a:ext cx="2351087" cy="141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2" name="Picture 7" descr="云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924175" y="2876550"/>
                            <a:ext cx="1873250" cy="1216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3386232" y="2715963"/>
                            <a:ext cx="1648804" cy="998785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27"/>
                                <w:kinsoku w:val="0"/>
                                <w:overflowPunct w:val="0"/>
                                <w:spacing w:before="192" w:beforeAutospacing="0" w:after="0" w:afterAutospacing="0"/>
                                <w:textAlignment w:val="baseline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FrutigerNext LT BlackCn" w:hAnsi="FrutigerNext LT BlackCn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21"/>
                                  <w:szCs w:val="32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Internet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Object 54" descr="npo0000d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79388" y="3076575"/>
                            <a:ext cx="673100" cy="620713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17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107238" y="3327400"/>
                            <a:ext cx="508000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0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6437350" y="2533412"/>
                            <a:ext cx="2191718" cy="816217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27"/>
                                <w:spacing w:before="0" w:beforeAutospacing="0" w:after="0" w:afterAutospacing="0"/>
                                <w:textAlignment w:val="baseline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 w:ascii="Arial" w:cstheme="minorBidi"/>
                                  <w:color w:val="990000"/>
                                  <w:kern w:val="24"/>
                                  <w:sz w:val="21"/>
                                  <w:szCs w:val="26"/>
                                </w:rPr>
                                <w:t>总部内网资源</w:t>
                              </w:r>
                            </w:p>
                          </w:txbxContent>
                        </wps:txbx>
                        <wps:bodyPr wrap="square" lIns="100191" tIns="50095" rIns="100191" bIns="50095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12" descr="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89888" y="2847975"/>
                            <a:ext cx="479425" cy="501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8" name="Picture 13" descr="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89888" y="3484563"/>
                            <a:ext cx="539750" cy="447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9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854825" y="3714750"/>
                            <a:ext cx="506413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30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692086" y="2527300"/>
                            <a:ext cx="1113492" cy="80210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27"/>
                                <w:kinsoku w:val="0"/>
                                <w:overflowPunct w:val="0"/>
                                <w:spacing w:before="0" w:beforeAutospacing="0" w:after="0" w:afterAutospacing="0"/>
                                <w:textAlignment w:val="baseline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990000"/>
                                  <w:kern w:val="24"/>
                                  <w:sz w:val="21"/>
                                  <w:szCs w:val="32"/>
                                </w:rPr>
                                <w:t>LAN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537450" y="3738563"/>
                            <a:ext cx="506413" cy="38735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2" name="Picture 17" descr="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615238" y="3232150"/>
                            <a:ext cx="403225" cy="422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" name="Line 18"/>
                        <wps:cNvCnPr/>
                        <wps:spPr bwMode="auto">
                          <a:xfrm>
                            <a:off x="4660900" y="3602038"/>
                            <a:ext cx="611188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4709549" y="3929063"/>
                            <a:ext cx="2229304" cy="80210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27"/>
                                <w:kinsoku w:val="0"/>
                                <w:overflowPunct w:val="0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 w:eastAsia="黑体" w:cstheme="minorBidi"/>
                                  <w:color w:val="A50021"/>
                                  <w:kern w:val="24"/>
                                  <w:sz w:val="21"/>
                                  <w:szCs w:val="38"/>
                                </w:rPr>
                                <w:t>NGFW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20" descr="箭头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 rot="1132140" flipH="1">
                            <a:off x="768350" y="2949575"/>
                            <a:ext cx="866775" cy="5286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6" name="Picture 21" descr="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272088" y="3192463"/>
                            <a:ext cx="14382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37" name="Line 23"/>
                        <wps:cNvCnPr/>
                        <wps:spPr bwMode="auto">
                          <a:xfrm>
                            <a:off x="899592" y="4509120"/>
                            <a:ext cx="669925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8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bodyPr/>
                      </wps:wsp>
                      <wps:wsp>
                        <wps:cNvPr id="38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1618892" y="4362668"/>
                            <a:ext cx="2051837" cy="953252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</a:ln>
                          <a:effectLst/>
                        </wps:spPr>
                        <wps:txbx>
                          <w:txbxContent>
                            <w:p>
                              <w:pPr>
                                <w:pStyle w:val="27"/>
                                <w:kinsoku w:val="0"/>
                                <w:overflowPunct w:val="0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rFonts w:ascii="Arial" w:hAnsi="Arial" w:eastAsia="黑体" w:cstheme="minorBidi"/>
                                  <w:color w:val="A50021"/>
                                  <w:kern w:val="24"/>
                                  <w:sz w:val="16"/>
                                  <w:szCs w:val="32"/>
                                </w:rPr>
                                <w:t>SSL VPN</w:t>
                              </w:r>
                              <w:r>
                                <w:rPr>
                                  <w:rFonts w:hint="eastAsia" w:ascii="Arial" w:hAnsi="华文细黑" w:eastAsia="华文细黑" w:cstheme="minorBidi"/>
                                  <w:color w:val="A50021"/>
                                  <w:kern w:val="24"/>
                                  <w:sz w:val="20"/>
                                  <w:szCs w:val="34"/>
                                </w:rPr>
                                <w:t>隧道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g:grpSp>
                        <wpg:cNvPr id="54" name="Group 25"/>
                        <wpg:cNvGrpSpPr/>
                        <wpg:grpSpPr>
                          <a:xfrm>
                            <a:off x="1357313" y="2809875"/>
                            <a:ext cx="882650" cy="850900"/>
                            <a:chOff x="1357313" y="2809875"/>
                            <a:chExt cx="323" cy="277"/>
                          </a:xfrm>
                        </wpg:grpSpPr>
                        <pic:pic xmlns:pic="http://schemas.openxmlformats.org/drawingml/2006/picture">
                          <pic:nvPicPr>
                            <pic:cNvPr id="40" name="Picture 2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57313" y="2809875"/>
                              <a:ext cx="314" cy="277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41" name="Picture 27" descr="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57395" y="2809921"/>
                              <a:ext cx="241" cy="212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s:wsp>
                        <wps:cNvPr id="42" name="Line 28"/>
                        <wps:cNvCnPr/>
                        <wps:spPr bwMode="auto">
                          <a:xfrm>
                            <a:off x="2144713" y="3471863"/>
                            <a:ext cx="321945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800000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0" o:spid="_x0000_s1026" o:spt="203" style="position:absolute;left:0pt;margin-left:5.7pt;margin-top:50.25pt;height:116.6pt;width:425.9pt;mso-wrap-distance-bottom:0pt;mso-wrap-distance-top:0pt;z-index:251659264;mso-width-relative:page;mso-height-relative:page;" coordorigin="179388,2447925" coordsize="8609012,2867995" o:gfxdata="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">
                <o:lock v:ext="edit" aspectratio="f"/>
                <v:line id="Line 4" o:spid="_x0000_s1026" o:spt="20" style="position:absolute;left:2239963;top:3471863;height:188912;width:939800;" filled="f" stroked="t" coordsize="21600,21600" o:gfxdata="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ctqFrsAAADa&#10;AAAADwAAAAAAAAABACAAAAAiAAAAZHJzL2Rvd25yZXYueG1sUEsBAhQAFAAAAAgAh07iQDMvBZ47&#10;AAAAOQAAABAAAAAAAAAAAQAgAAAACgEAAGRycy9zaGFwZXhtbC54bWxQSwUGAAAAAAYABgBbAQAA&#10;tAMAAAAA&#10;">
                  <v:fill on="f" focussize="0,0"/>
                  <v:stroke weight="3pt" color="#000000 [3213]" joinstyle="round"/>
                  <v:imagedata o:title=""/>
                  <o:lock v:ext="edit" aspectratio="f"/>
                </v:line>
                <v:shape id="Object 2" o:spid="_x0000_s1026" o:spt="75" type="#_x0000_t75" style="position:absolute;left:552450;top:2447925;height:1568450;width:1927225;" filled="f" o:preferrelative="t" stroked="f" coordsize="21600,21600" o:gfxdata="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UTV8L4A&#10;AADb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r:id="rId9" o:title=""/>
                  <o:lock v:ext="edit" aspectratio="t"/>
                </v:shape>
                <v:shape id="Picture 6" o:spid="_x0000_s1026" o:spt="75" alt="云2" type="#_x0000_t75" style="position:absolute;left:6437313;top:2873375;height:1414463;width:2351087;" filled="f" o:preferrelative="t" stroked="f" coordsize="21600,21600" o:gfxdata="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OvOP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chromakey="#FFFFFF" o:title=""/>
                  <o:lock v:ext="edit" aspectratio="t"/>
                </v:shape>
                <v:shape id="Picture 7" o:spid="_x0000_s1026" o:spt="75" alt="云6" type="#_x0000_t75" style="position:absolute;left:2924175;top:2876550;height:1216025;width:1873250;" filled="f" o:preferrelative="t" stroked="f" coordsize="21600,21600" o:gfxdata="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y09GS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" o:title=""/>
                  <o:lock v:ext="edit" aspectratio="t"/>
                </v:shape>
                <v:rect id="Rectangle 8" o:spid="_x0000_s1026" o:spt="1" style="position:absolute;left:3386232;top:2715963;height:998785;width:1648804;" filled="f" stroked="f" coordsize="21600,21600" o:gfxdata="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OClNugAAANoA&#10;AAAPAAAAAAAAAAEAIAAAACIAAABkcnMvZG93bnJldi54bWxQSwECFAAUAAAACACHTuJAMy8FnjsA&#10;AAA5AAAAEAAAAAAAAAABACAAAAAJAQAAZHJzL3NoYXBleG1sLnhtbFBLBQYAAAAABgAGAFsBAACz&#10;AwAAAAA=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27"/>
                          <w:kinsoku w:val="0"/>
                          <w:overflowPunct w:val="0"/>
                          <w:spacing w:before="192" w:beforeAutospacing="0" w:after="0" w:afterAutospacing="0"/>
                          <w:textAlignment w:val="baseline"/>
                          <w:rPr>
                            <w:sz w:val="18"/>
                          </w:rPr>
                        </w:pPr>
                        <w:r>
                          <w:rPr>
                            <w:rFonts w:ascii="FrutigerNext LT BlackCn" w:hAnsi="FrutigerNext LT BlackCn" w:cstheme="minorBidi"/>
                            <w:b/>
                            <w:bCs/>
                            <w:color w:val="000000" w:themeColor="text1"/>
                            <w:kern w:val="24"/>
                            <w:sz w:val="21"/>
                            <w:szCs w:val="32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Internet</w:t>
                        </w:r>
                      </w:p>
                    </w:txbxContent>
                  </v:textbox>
                </v:rect>
                <v:shape id="Object 54" o:spid="_x0000_s1026" o:spt="75" alt="npo0000d5" type="#_x0000_t75" style="position:absolute;left:179388;top:3076575;height:620713;width:673100;" filled="f" o:preferrelative="t" stroked="f" coordsize="21600,21600" o:gfxdata="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y7f774A&#10;AADa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r:id="rId12" o:title=""/>
                  <o:lock v:ext="edit" aspectratio="t"/>
                </v:shape>
                <v:shape id="Picture 10" o:spid="_x0000_s1026" o:spt="75" type="#_x0000_t75" style="position:absolute;left:7107238;top:3327400;height:387350;width:508000;" filled="f" o:preferrelative="t" stroked="f" coordsize="21600,21600" o:gfxdata="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YTVFvQAA&#10;ANsAAAAPAAAAAAAAAAEAIAAAACIAAABkcnMvZG93bnJldi54bWxQSwECFAAUAAAACACHTuJAMy8F&#10;njsAAAA5AAAAEAAAAAAAAAABACAAAAAMAQAAZHJzL3NoYXBleG1sLnhtbFBLBQYAAAAABgAGAFsB&#10;AAC2AwAAAAA=&#10;">
                  <v:fill on="f" focussize="0,0"/>
                  <v:stroke on="f" miterlimit="8" joinstyle="miter"/>
                  <v:imagedata r:id="rId13" o:title=""/>
                  <o:lock v:ext="edit" aspectratio="t"/>
                </v:shape>
                <v:shape id="Text Box 11" o:spid="_x0000_s1026" o:spt="202" type="#_x0000_t202" style="position:absolute;left:6437350;top:2533412;height:816217;width:2191718;" filled="f" stroked="f" coordsize="21600,21600" o:gfxdata="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9gJ8ztAAAANsAAAAPAAAA&#10;AAAAAAEAIAAAACIAAABkcnMvZG93bnJldi54bWxQSwECFAAUAAAACACHTuJAMy8FnjsAAAA5AAAA&#10;EAAAAAAAAAABACAAAAADAQAAZHJzL3NoYXBleG1sLnhtbFBLBQYAAAAABgAGAFsBAACtAwAAAAA=&#10;">
                  <v:fill on="f" focussize="0,0"/>
                  <v:stroke on="f" miterlimit="8" joinstyle="miter"/>
                  <v:imagedata o:title=""/>
                  <o:lock v:ext="edit" aspectratio="f"/>
                  <v:textbox inset="7.88905511811024pt,3.94448818897638pt,7.88905511811024pt,3.94448818897638pt">
                    <w:txbxContent>
                      <w:p>
                        <w:pPr>
                          <w:pStyle w:val="27"/>
                          <w:spacing w:before="0" w:beforeAutospacing="0" w:after="0" w:afterAutospacing="0"/>
                          <w:textAlignment w:val="baseline"/>
                          <w:rPr>
                            <w:sz w:val="20"/>
                          </w:rPr>
                        </w:pPr>
                        <w:r>
                          <w:rPr>
                            <w:rFonts w:hint="eastAsia" w:ascii="Arial" w:cstheme="minorBidi"/>
                            <w:color w:val="990000"/>
                            <w:kern w:val="24"/>
                            <w:sz w:val="21"/>
                            <w:szCs w:val="26"/>
                          </w:rPr>
                          <w:t>总部内网资源</w:t>
                        </w:r>
                      </w:p>
                    </w:txbxContent>
                  </v:textbox>
                </v:shape>
                <v:shape id="Picture 12" o:spid="_x0000_s1026" o:spt="75" alt="06" type="#_x0000_t75" style="position:absolute;left:7989888;top:2847975;height:501650;width:479425;" filled="f" o:preferrelative="t" stroked="f" coordsize="21600,21600" o:gfxdata="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jGT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Picture 13" o:spid="_x0000_s1026" o:spt="75" alt="03" type="#_x0000_t75" style="position:absolute;left:7989888;top:3484563;height:447675;width:539750;" filled="f" o:preferrelative="t" stroked="f" coordsize="21600,21600" o:gfxdata="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J/qmW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5" o:title=""/>
                  <o:lock v:ext="edit" aspectratio="t"/>
                </v:shape>
                <v:shape id="Picture 14" o:spid="_x0000_s1026" o:spt="75" type="#_x0000_t75" style="position:absolute;left:6854825;top:3714750;height:387350;width:506413;" filled="f" o:preferrelative="t" stroked="f" coordsize="21600,21600" o:gfxdata="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TezhG/&#10;AAAA2wAAAA8AAAAAAAAAAQAgAAAAIgAAAGRycy9kb3ducmV2LnhtbFBLAQIUABQAAAAIAIdO4kAz&#10;LwWeOwAAADkAAAAQAAAAAAAAAAEAIAAAAA4BAABkcnMvc2hhcGV4bWwueG1sUEsFBgAAAAAGAAYA&#10;WwEAALgDAAAAAA==&#10;">
                  <v:fill on="f" focussize="0,0"/>
                  <v:stroke on="f" miterlimit="8" joinstyle="miter"/>
                  <v:imagedata r:id="rId13" o:title=""/>
                  <o:lock v:ext="edit" aspectratio="t"/>
                </v:shape>
                <v:rect id="Rectangle 15" o:spid="_x0000_s1026" o:spt="1" style="position:absolute;left:692086;top:2527300;height:802102;width:1113492;" filled="f" stroked="f" coordsize="21600,21600" o:gfxdata="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4r4cLsAAADb&#10;AAAADwAAAAAAAAABACAAAAAiAAAAZHJzL2Rvd25yZXYueG1sUEsBAhQAFAAAAAgAh07iQDMvBZ47&#10;AAAAOQAAABAAAAAAAAAAAQAgAAAACgEAAGRycy9zaGFwZXhtbC54bWxQSwUGAAAAAAYABgBbAQAA&#10;tA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27"/>
                          <w:kinsoku w:val="0"/>
                          <w:overflowPunct w:val="0"/>
                          <w:spacing w:before="0" w:beforeAutospacing="0" w:after="0" w:afterAutospacing="0"/>
                          <w:textAlignment w:val="baseline"/>
                          <w:rPr>
                            <w:sz w:val="18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990000"/>
                            <w:kern w:val="24"/>
                            <w:sz w:val="21"/>
                            <w:szCs w:val="32"/>
                          </w:rPr>
                          <w:t>LAN</w:t>
                        </w:r>
                      </w:p>
                    </w:txbxContent>
                  </v:textbox>
                </v:rect>
                <v:shape id="Picture 16" o:spid="_x0000_s1026" o:spt="75" type="#_x0000_t75" style="position:absolute;left:7537450;top:3738563;height:387350;width:506413;" filled="f" o:preferrelative="t" stroked="f" coordsize="21600,21600" o:gfxdata="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9xVMq/&#10;AAAA2wAAAA8AAAAAAAAAAQAgAAAAIgAAAGRycy9kb3ducmV2LnhtbFBLAQIUABQAAAAIAIdO4kAz&#10;LwWeOwAAADkAAAAQAAAAAAAAAAEAIAAAAA4BAABkcnMvc2hhcGV4bWwueG1sUEsFBgAAAAAGAAYA&#10;WwEAALgDAAAAAA==&#10;">
                  <v:fill on="f" focussize="0,0"/>
                  <v:stroke on="f" miterlimit="8" joinstyle="miter"/>
                  <v:imagedata r:id="rId13" o:title=""/>
                  <o:lock v:ext="edit" aspectratio="t"/>
                </v:shape>
                <v:shape id="Picture 17" o:spid="_x0000_s1026" o:spt="75" alt="06" type="#_x0000_t75" style="position:absolute;left:7615238;top:3232150;height:422275;width:403225;" filled="f" o:preferrelative="t" stroked="f" coordsize="21600,21600" o:gfxdata="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CJRp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4" o:title=""/>
                  <o:lock v:ext="edit" aspectratio="t"/>
                </v:shape>
                <v:line id="Line 18" o:spid="_x0000_s1026" o:spt="20" style="position:absolute;left:4660900;top:3602038;height:0;width:611188;" filled="f" stroked="t" coordsize="21600,21600" o:gfxdata="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YMjQu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000000 [3213]" joinstyle="round"/>
                  <v:imagedata o:title=""/>
                  <o:lock v:ext="edit" aspectratio="f"/>
                </v:line>
                <v:rect id="Rectangle 19" o:spid="_x0000_s1026" o:spt="1" style="position:absolute;left:4709549;top:3929063;height:802102;width:2229304;" filled="f" stroked="f" coordsize="21600,21600" o:gfxdata="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LH+c74A&#10;AADbAAAADwAAAAAAAAABACAAAAAiAAAAZHJzL2Rvd25yZXYueG1sUEsBAhQAFAAAAAgAh07iQDMv&#10;BZ47AAAAOQAAABAAAAAAAAAAAQAgAAAADQEAAGRycy9zaGFwZXhtbC54bWxQSwUGAAAAAAYABgBb&#10;AQAAtw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27"/>
                          <w:kinsoku w:val="0"/>
                          <w:overflowPunct w:val="0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5"/>
                          </w:rPr>
                        </w:pPr>
                        <w:r>
                          <w:rPr>
                            <w:rFonts w:ascii="Arial" w:hAnsi="Arial" w:eastAsia="黑体" w:cstheme="minorBidi"/>
                            <w:color w:val="A50021"/>
                            <w:kern w:val="24"/>
                            <w:sz w:val="21"/>
                            <w:szCs w:val="38"/>
                          </w:rPr>
                          <w:t>NGFW</w:t>
                        </w:r>
                      </w:p>
                    </w:txbxContent>
                  </v:textbox>
                </v:rect>
                <v:shape id="Picture 20" o:spid="_x0000_s1026" o:spt="75" alt="箭头1" type="#_x0000_t75" style="position:absolute;left:768350;top:2949575;flip:x;height:528638;width:866775;rotation:-1236599f;" filled="f" o:preferrelative="t" stroked="f" coordsize="21600,21600" o:gfxdata="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jo98C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6" o:title=""/>
                  <o:lock v:ext="edit" aspectratio="t"/>
                </v:shape>
                <v:shape id="Picture 21" o:spid="_x0000_s1026" o:spt="75" alt="02" type="#_x0000_t75" style="position:absolute;left:5272088;top:3192463;height:695325;width:1438275;" filled="f" o:preferrelative="t" stroked="f" coordsize="21600,21600" o:gfxdata="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rstu6/&#10;AAAA2wAAAA8AAAAAAAAAAQAgAAAAIgAAAGRycy9kb3ducmV2LnhtbFBLAQIUABQAAAAIAIdO4kAz&#10;LwWeOwAAADkAAAAQAAAAAAAAAAEAIAAAAA4BAABkcnMvc2hhcGV4bWwueG1sUEsFBgAAAAAGAAYA&#10;WwEAALgDAAAAAA==&#10;">
                  <v:fill on="f" focussize="0,0"/>
                  <v:stroke on="f" miterlimit="8" joinstyle="miter"/>
                  <v:imagedata r:id="rId17" o:title=""/>
                  <o:lock v:ext="edit" aspectratio="t"/>
                </v:shape>
                <v:line id="Line 23" o:spid="_x0000_s1026" o:spt="20" style="position:absolute;left:899592;top:4509120;height:0;width:669925;" filled="f" stroked="t" coordsize="21600,21600" o:gfxdata="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P9JO+8AAAA&#10;2wAAAA8AAAAAAAAAAQAgAAAAIgAAAGRycy9kb3ducmV2LnhtbFBLAQIUABQAAAAIAIdO4kAzLwWe&#10;OwAAADkAAAAQAAAAAAAAAAEAIAAAAAsBAABkcnMvc2hhcGV4bWwueG1sUEsFBgAAAAAGAAYAWwEA&#10;ALUDAAAAAA==&#10;">
                  <v:fill on="f" focussize="0,0"/>
                  <v:stroke weight="3pt" color="#800000" joinstyle="round" startarrow="block" endarrow="block"/>
                  <v:imagedata o:title=""/>
                  <o:lock v:ext="edit" aspectratio="f"/>
                </v:line>
                <v:rect id="Rectangle 24" o:spid="_x0000_s1026" o:spt="1" style="position:absolute;left:1618892;top:4362668;height:953252;width:2051837;" filled="f" stroked="f" coordsize="21600,21600" o:gfxdata="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fz0drsAAADb&#10;AAAADwAAAAAAAAABACAAAAAiAAAAZHJzL2Rvd25yZXYueG1sUEsBAhQAFAAAAAgAh07iQDMvBZ47&#10;AAAAOQAAABAAAAAAAAAAAQAgAAAACgEAAGRycy9zaGFwZXhtbC54bWxQSwUGAAAAAAYABgBbAQAA&#10;tAMAAAAA&#10;">
                  <v:fill on="f" focussize="0,0"/>
                  <v:stroke on="f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pStyle w:val="27"/>
                          <w:kinsoku w:val="0"/>
                          <w:overflowPunct w:val="0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15"/>
                          </w:rPr>
                        </w:pPr>
                        <w:r>
                          <w:rPr>
                            <w:rFonts w:ascii="Arial" w:hAnsi="Arial" w:eastAsia="黑体" w:cstheme="minorBidi"/>
                            <w:color w:val="A50021"/>
                            <w:kern w:val="24"/>
                            <w:sz w:val="16"/>
                            <w:szCs w:val="32"/>
                          </w:rPr>
                          <w:t>SSL VPN</w:t>
                        </w:r>
                        <w:r>
                          <w:rPr>
                            <w:rFonts w:hint="eastAsia" w:ascii="Arial" w:hAnsi="华文细黑" w:eastAsia="华文细黑" w:cstheme="minorBidi"/>
                            <w:color w:val="A50021"/>
                            <w:kern w:val="24"/>
                            <w:sz w:val="20"/>
                            <w:szCs w:val="34"/>
                          </w:rPr>
                          <w:t>隧道</w:t>
                        </w:r>
                      </w:p>
                    </w:txbxContent>
                  </v:textbox>
                </v:rect>
                <v:group id="Group 25" o:spid="_x0000_s1026" o:spt="203" style="position:absolute;left:1357313;top:2809875;height:850900;width:882650;" coordorigin="1357313,2809875" coordsize="323,277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Picture 26" o:spid="_x0000_s1026" o:spt="75" type="#_x0000_t75" style="position:absolute;left:1357313;top:2809875;height:277;width:314;" filled="f" o:preferrelative="t" stroked="f" coordsize="21600,21600" o:gfxdata="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DuCLLsAAADb&#10;AAAADwAAAAAAAAABACAAAAAiAAAAZHJzL2Rvd25yZXYueG1sUEsBAhQAFAAAAAgAh07iQDMvBZ47&#10;AAAAOQAAABAAAAAAAAAAAQAgAAAACgEAAGRycy9zaGFwZXhtbC54bWxQSwUGAAAAAAYABgBbAQAA&#10;tAMAAAAA&#10;">
                    <v:fill on="f" focussize="0,0"/>
                    <v:stroke on="f" miterlimit="8" joinstyle="miter"/>
                    <v:imagedata r:id="rId13" o:title=""/>
                    <o:lock v:ext="edit" aspectratio="t"/>
                  </v:shape>
                  <v:shape id="Picture 27" o:spid="_x0000_s1026" o:spt="75" alt="10" type="#_x0000_t75" style="position:absolute;left:1357395;top:2809921;height:212;width:241;" filled="f" o:preferrelative="t" stroked="f" coordsize="21600,21600" o:gfxdata="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ywMy&#10;wAAAANs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r:id="rId18" o:title=""/>
                    <o:lock v:ext="edit" aspectratio="t"/>
                  </v:shape>
                </v:group>
                <v:line id="Line 28" o:spid="_x0000_s1026" o:spt="20" style="position:absolute;left:2144713;top:3471863;height:0;width:3219450;" filled="f" stroked="t" coordsize="21600,21600" o:gfxdata="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LjPQKugAAANsA&#10;AAAPAAAAAAAAAAEAIAAAACIAAABkcnMvZG93bnJldi54bWxQSwECFAAUAAAACACHTuJAMy8FnjsA&#10;AAA5AAAAEAAAAAAAAAABACAAAAAJAQAAZHJzL3NoYXBleG1sLnhtbFBLBQYAAAAABgAGAFsBAACz&#10;AwAAAAA=&#10;">
                  <v:fill on="f" focussize="0,0"/>
                  <v:stroke weight="3pt" color="#800000" joinstyle="round" startarrow="block" endarrow="block"/>
                  <v:imagedata o:title=""/>
                  <o:lock v:ext="edit" aspectratio="f"/>
                </v:line>
                <w10:wrap type="topAndBottom"/>
              </v:group>
            </w:pict>
          </mc:Fallback>
        </mc:AlternateContent>
      </w:r>
      <w:r>
        <w:rPr>
          <w:rFonts w:hint="eastAsia" w:asciiTheme="minorEastAsia" w:hAnsiTheme="minorEastAsia" w:eastAsiaTheme="minorEastAsia"/>
          <w:sz w:val="24"/>
          <w:szCs w:val="24"/>
        </w:rPr>
        <w:t>网络扩展的典型应用场景如下：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网络扩展是基于SSL协议进行的功能扩展。网络扩展是基于IP的内网业务的全面访问。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  <w:t>路由模式决定了客户端发送报文的路由。网络扩展功能支持二种路由模式：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  <w:t>全路由模式（Full Tunnel），手动模式（Manual Tunnel）。详细介绍如下：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  <w:t>• 全路由模式下，无论是访问什么资源，数据一概被虚拟网卡截获，转发给虚拟网关处理。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  <w:r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  <w:t>• 手动模式下，在服务端，管理员必须手动配置内网网段静态路由，然后在客户端识别前往该网段的数据，交由虚拟网卡转发。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default" w:asciiTheme="minorEastAsia" w:hAnsiTheme="minorEastAsia" w:eastAsiaTheme="minorEastAsia"/>
          <w:sz w:val="24"/>
          <w:szCs w:val="24"/>
          <w:lang w:val="en-US" w:eastAsia="zh-Hans"/>
        </w:rPr>
      </w:pPr>
    </w:p>
    <w:p>
      <w:pPr>
        <w:pStyle w:val="59"/>
        <w:numPr>
          <w:ilvl w:val="0"/>
          <w:numId w:val="10"/>
        </w:numPr>
        <w:ind w:left="360" w:leftChars="0" w:firstLineChars="0"/>
        <w:outlineLvl w:val="1"/>
        <w:rPr>
          <w:rFonts w:hint="default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</w:pPr>
      <w:bookmarkStart w:id="6" w:name="_Toc275338962"/>
      <w:r>
        <w:rPr>
          <w:rFonts w:hint="default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SDK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说明</w:t>
      </w:r>
      <w:bookmarkEnd w:id="6"/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  <w:lang w:eastAsia="zh-Hans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用户可通过集成SDK实现SSL VPN</w:t>
      </w:r>
      <w:r>
        <w:rPr>
          <w:rFonts w:hint="eastAsia" w:asciiTheme="minorEastAsia" w:hAnsiTheme="minorEastAsia" w:eastAsiaTheme="minorEastAsia"/>
          <w:sz w:val="24"/>
          <w:szCs w:val="24"/>
          <w:lang w:val="en-US" w:eastAsia="zh-Hans"/>
        </w:rPr>
        <w:t>各项</w:t>
      </w:r>
      <w:r>
        <w:rPr>
          <w:rFonts w:hint="eastAsia" w:asciiTheme="minorEastAsia" w:hAnsiTheme="minorEastAsia" w:eastAsiaTheme="minorEastAsia"/>
          <w:sz w:val="24"/>
          <w:szCs w:val="24"/>
        </w:rPr>
        <w:t>业务</w:t>
      </w:r>
      <w:r>
        <w:rPr>
          <w:rFonts w:hint="eastAsia" w:asciiTheme="minorEastAsia" w:hAnsiTheme="minorEastAsia" w:eastAsiaTheme="minorEastAsia"/>
          <w:sz w:val="24"/>
          <w:szCs w:val="24"/>
          <w:lang w:eastAsia="zh-Hans"/>
        </w:rPr>
        <w:t>。</w:t>
      </w:r>
      <w:r>
        <w:rPr>
          <w:rFonts w:hint="eastAsia" w:asciiTheme="minorEastAsia" w:hAnsiTheme="minorEastAsia" w:eastAsiaTheme="minorEastAsia"/>
          <w:sz w:val="24"/>
          <w:szCs w:val="24"/>
        </w:rPr>
        <w:t>此SDK包含两部分</w:t>
      </w:r>
      <w:r>
        <w:rPr>
          <w:rFonts w:hint="eastAsia" w:asciiTheme="minorEastAsia" w:hAnsiTheme="minorEastAsia" w:eastAsiaTheme="minorEastAsia"/>
          <w:sz w:val="24"/>
          <w:szCs w:val="24"/>
          <w:lang w:eastAsia="zh-Hans"/>
        </w:rPr>
        <w:t>：</w:t>
      </w:r>
    </w:p>
    <w:p>
      <w:pPr>
        <w:pStyle w:val="59"/>
        <w:numPr>
          <w:ilvl w:val="0"/>
          <w:numId w:val="12"/>
        </w:numPr>
        <w:spacing w:line="400" w:lineRule="exact"/>
        <w:ind w:left="420" w:leftChars="0" w:hanging="420" w:firstLineChars="0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UniConnectSDK.framework用于主程序调用的API</w:t>
      </w:r>
    </w:p>
    <w:p>
      <w:pPr>
        <w:pStyle w:val="59"/>
        <w:numPr>
          <w:ilvl w:val="0"/>
          <w:numId w:val="12"/>
        </w:numPr>
        <w:spacing w:line="400" w:lineRule="exact"/>
        <w:ind w:left="420" w:leftChars="0" w:hanging="420" w:firstLineChars="0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UniConnectSDKTunnel.framework用于插件集成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详细使用见以下操作说明。</w:t>
      </w:r>
    </w:p>
    <w:p>
      <w:pPr>
        <w:pStyle w:val="59"/>
        <w:numPr>
          <w:ilvl w:val="0"/>
          <w:numId w:val="0"/>
        </w:numPr>
        <w:spacing w:line="400" w:lineRule="exact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59"/>
        <w:numPr>
          <w:ilvl w:val="0"/>
          <w:numId w:val="9"/>
        </w:numPr>
        <w:spacing w:after="0"/>
        <w:ind w:left="642" w:leftChars="0" w:firstLineChars="0"/>
        <w:jc w:val="both"/>
        <w:outlineLvl w:val="0"/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</w:pPr>
      <w:bookmarkStart w:id="7" w:name="_Toc1942158696"/>
      <w:r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  <w:t>开发前准备</w:t>
      </w:r>
      <w:bookmarkEnd w:id="7"/>
    </w:p>
    <w:p>
      <w:pPr>
        <w:pStyle w:val="59"/>
        <w:numPr>
          <w:ilvl w:val="0"/>
          <w:numId w:val="13"/>
        </w:numPr>
        <w:ind w:left="360" w:leftChars="0" w:firstLine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8" w:name="_Toc109769272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创建工程的Provisioning Profile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文件</w:t>
      </w:r>
      <w:bookmarkEnd w:id="8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sz w:val="21"/>
          <w:szCs w:val="21"/>
        </w:rPr>
      </w:pPr>
      <w:bookmarkStart w:id="9" w:name="_Toc309638087"/>
      <w:r>
        <w:rPr>
          <w:rFonts w:hint="eastAsia" w:asciiTheme="minorEastAsia" w:hAnsiTheme="minorEastAsia" w:eastAsiaTheme="minorEastAsia" w:cstheme="minorEastAsia"/>
          <w:sz w:val="21"/>
          <w:szCs w:val="21"/>
        </w:rPr>
        <w:t>在苹果开发者账号网站创建扩展的Provisioning Profile，在创建appid时需开启Network Extension、Personal VPN，如下图示。注意，app及扩展都需要开启Network Extension、Personal VPN，且扩展的appid以APP的appid为前缀。比如APP的appid为com.testclient.client，那么扩展的appid可以设置为com.testclient.client.vpnextension。</w:t>
      </w:r>
      <w:bookmarkEnd w:id="9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color w:val="FF0000"/>
          <w:sz w:val="21"/>
          <w:szCs w:val="21"/>
        </w:rPr>
      </w:pPr>
      <w:bookmarkStart w:id="10" w:name="_Toc734451528"/>
      <w:r>
        <w:rPr>
          <w:rFonts w:hint="eastAsia" w:asciiTheme="minorEastAsia" w:hAnsiTheme="minorEastAsia" w:eastAsiaTheme="minorEastAsia" w:cstheme="minorEastAsia"/>
          <w:color w:val="FF0000"/>
          <w:sz w:val="21"/>
          <w:szCs w:val="21"/>
        </w:rPr>
        <w:t>另外，app和扩展需要配置成同一个app group中。</w:t>
      </w:r>
      <w:bookmarkEnd w:id="10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794" w:leftChars="0"/>
        <w:textAlignment w:val="auto"/>
        <w:outlineLvl w:val="9"/>
        <w:rPr>
          <w:rFonts w:hint="eastAsia"/>
        </w:rPr>
      </w:pPr>
      <w:bookmarkStart w:id="11" w:name="_Toc190828140"/>
      <w:r>
        <w:rPr>
          <w:rFonts w:hint="eastAsia"/>
        </w:rPr>
        <w:drawing>
          <wp:inline distT="0" distB="0" distL="0" distR="0">
            <wp:extent cx="3784600" cy="3171825"/>
            <wp:effectExtent l="0" t="0" r="0" b="3175"/>
            <wp:docPr id="5" name="图片 5" descr="../屏幕快照%202019-09-06%20下午3.08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../屏幕快照%202019-09-06%20下午3.08.07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95990" cy="318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794" w:leftChars="0"/>
        <w:textAlignment w:val="auto"/>
        <w:outlineLvl w:val="9"/>
        <w:rPr>
          <w:rFonts w:hint="eastAsia"/>
        </w:rPr>
      </w:pPr>
    </w:p>
    <w:p>
      <w:pPr>
        <w:pStyle w:val="59"/>
        <w:numPr>
          <w:ilvl w:val="0"/>
          <w:numId w:val="13"/>
        </w:numPr>
        <w:ind w:left="360" w:leftChars="0" w:firstLine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12" w:name="_Toc203701731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配置工程开发环境</w:t>
      </w:r>
      <w:bookmarkEnd w:id="12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13" w:name="_Toc52605959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创建target</w:t>
      </w:r>
      <w:bookmarkEnd w:id="13"/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创建工程后新建一个Target，选择File-&gt;New-&gt;Target，选择Packet Tunnel Provider</w:t>
      </w:r>
    </w:p>
    <w:p>
      <w:r>
        <w:drawing>
          <wp:inline distT="0" distB="0" distL="0" distR="0">
            <wp:extent cx="4667250" cy="3778885"/>
            <wp:effectExtent l="0" t="0" r="6350" b="5715"/>
            <wp:docPr id="2" name="图片 2" descr="/Users/secoclient/Desktop/屏幕快照 2019-09-06 上午11.24.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Users/secoclient/Desktop/屏幕快照 2019-09-06 上午11.24.1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2903" cy="378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  <w:r>
        <w:drawing>
          <wp:inline distT="0" distB="0" distL="0" distR="0">
            <wp:extent cx="4667250" cy="3047365"/>
            <wp:effectExtent l="0" t="0" r="6350" b="635"/>
            <wp:docPr id="3" name="图片 3" descr="/Users/secoclient/Desktop/屏幕快照 2019-09-06 上午11.24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/Users/secoclient/Desktop/屏幕快照 2019-09-06 上午11.24.4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76835" cy="305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14" w:name="_Toc293505694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添加</w:t>
      </w:r>
      <w:r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sdk</w:t>
      </w:r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到target</w:t>
      </w:r>
      <w:bookmarkEnd w:id="14"/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将提供的静态库UniConnectSDK.framework、UniConnectSDKTunnel.framework分别引入到工程和新建的Packet Tunnel Provider中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562225" cy="1609725"/>
            <wp:effectExtent l="0" t="0" r="3175" b="158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Hans"/>
        </w:rPr>
      </w:pPr>
      <w:r>
        <w:drawing>
          <wp:inline distT="0" distB="0" distL="114300" distR="114300">
            <wp:extent cx="5573395" cy="4084955"/>
            <wp:effectExtent l="0" t="0" r="14605" b="444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73395" cy="408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  <w:r>
        <w:drawing>
          <wp:inline distT="0" distB="0" distL="114300" distR="114300">
            <wp:extent cx="5579745" cy="4117975"/>
            <wp:effectExtent l="0" t="0" r="8255" b="2222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411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15" w:name="_Toc18026189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权限配置</w:t>
      </w:r>
      <w:bookmarkEnd w:id="15"/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在两个Target中配置申请好的appid，在xcode的Capabilities中开启相应权限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。</w:t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</w:p>
    <w:p>
      <w:pPr>
        <w:widowControl w:val="0"/>
        <w:numPr>
          <w:ilvl w:val="0"/>
          <w:numId w:val="0"/>
        </w:numPr>
        <w:spacing w:after="160" w:line="259" w:lineRule="auto"/>
        <w:ind w:left="180" w:leftChars="0"/>
        <w:jc w:val="both"/>
      </w:pPr>
      <w:r>
        <w:drawing>
          <wp:inline distT="0" distB="0" distL="114300" distR="114300">
            <wp:extent cx="5574030" cy="4756785"/>
            <wp:effectExtent l="0" t="0" r="13970" b="18415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475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ind w:left="180" w:leftChars="0"/>
        <w:jc w:val="both"/>
        <w:rPr>
          <w:rFonts w:hint="eastAsia"/>
          <w:lang w:val="en-US" w:eastAsia="zh-Hans"/>
        </w:rPr>
      </w:pPr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此处注意开启Keychain Sharing时需要添加以下Keychain Groups：</w:t>
      </w:r>
    </w:p>
    <w:p>
      <w:pPr>
        <w:numPr>
          <w:ilvl w:val="0"/>
          <w:numId w:val="15"/>
        </w:numPr>
        <w:spacing w:line="400" w:lineRule="exact"/>
        <w:ind w:left="420" w:leftChars="0" w:hanging="420" w:firstLineChars="0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com.uniconnectsdk.VPNConfig</w:t>
      </w:r>
    </w:p>
    <w:p>
      <w:pPr>
        <w:numPr>
          <w:ilvl w:val="0"/>
          <w:numId w:val="15"/>
        </w:numPr>
        <w:spacing w:line="400" w:lineRule="exact"/>
        <w:ind w:left="420" w:leftChars="0" w:hanging="420" w:firstLineChars="0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com.uniconnectsdk.bridgeForUI</w:t>
      </w:r>
    </w:p>
    <w:p>
      <w:pPr>
        <w:numPr>
          <w:ilvl w:val="0"/>
          <w:numId w:val="15"/>
        </w:numPr>
        <w:spacing w:line="400" w:lineRule="exact"/>
        <w:ind w:left="420" w:leftChars="0" w:hanging="420" w:firstLineChars="0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CN" w:bidi="ar-SA"/>
        </w:rPr>
        <w:t>com.uniconnectsdk.bridgeForAppex</w:t>
      </w:r>
    </w:p>
    <w:p>
      <w:pPr>
        <w:numPr>
          <w:ilvl w:val="0"/>
          <w:numId w:val="15"/>
        </w:numPr>
        <w:spacing w:line="400" w:lineRule="exact"/>
        <w:ind w:left="420" w:leftChars="0" w:hanging="420" w:firstLineChars="0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com.uniconnectsdk.cerData</w:t>
      </w:r>
    </w:p>
    <w:p>
      <w:pPr>
        <w:numPr>
          <w:ilvl w:val="0"/>
          <w:numId w:val="0"/>
        </w:numPr>
        <w:spacing w:line="400" w:lineRule="exact"/>
        <w:ind w:leftChars="0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16" w:name="_Toc1709794223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配置app</w:t>
      </w:r>
      <w:r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 xml:space="preserve"> group id</w:t>
      </w:r>
      <w:bookmarkEnd w:id="16"/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c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apabilities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中配置勾上相应的group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id，并且在主应用的info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.plist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也配置上。</w:t>
      </w:r>
    </w:p>
    <w:p>
      <w:pPr>
        <w:spacing w:line="400" w:lineRule="exact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主target和扩展targe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t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都要配置，并且是同一个。</w:t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  <w:r>
        <w:drawing>
          <wp:inline distT="0" distB="0" distL="114300" distR="114300">
            <wp:extent cx="5273675" cy="2195830"/>
            <wp:effectExtent l="0" t="0" r="9525" b="1397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  <w:r>
        <w:drawing>
          <wp:inline distT="0" distB="0" distL="114300" distR="114300">
            <wp:extent cx="5576570" cy="4872355"/>
            <wp:effectExtent l="0" t="0" r="11430" b="444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76570" cy="487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</w:pPr>
      <w:r>
        <w:drawing>
          <wp:inline distT="0" distB="0" distL="114300" distR="114300">
            <wp:extent cx="5268595" cy="2411730"/>
            <wp:effectExtent l="0" t="0" r="14605" b="127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00" w:lineRule="exact"/>
        <w:rPr>
          <w:rFonts w:hint="default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在主targe</w:t>
      </w:r>
      <w:r>
        <w:rPr>
          <w:rFonts w:hint="default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t</w:t>
      </w: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的info</w:t>
      </w:r>
      <w:r>
        <w:rPr>
          <w:rFonts w:hint="default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.plist</w:t>
      </w: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配置app</w:t>
      </w:r>
      <w:r>
        <w:rPr>
          <w:rFonts w:hint="default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 xml:space="preserve"> group id</w:t>
      </w: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。</w:t>
      </w:r>
      <w:r>
        <w:rPr>
          <w:rFonts w:hint="default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key</w:t>
      </w: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为UniConnectSDKAppGroupId。</w:t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  <w:rPr>
          <w:rFonts w:hint="default"/>
          <w:lang w:val="en-US" w:eastAsia="zh-Hans"/>
        </w:rPr>
      </w:pPr>
      <w:r>
        <w:drawing>
          <wp:inline distT="0" distB="0" distL="114300" distR="114300">
            <wp:extent cx="5273040" cy="2660650"/>
            <wp:effectExtent l="0" t="0" r="10160" b="635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17" w:name="_Toc1032825454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关闭Bitcode</w:t>
      </w:r>
      <w:bookmarkEnd w:id="17"/>
    </w:p>
    <w:p>
      <w:pPr>
        <w:widowControl w:val="0"/>
        <w:numPr>
          <w:ilvl w:val="0"/>
          <w:numId w:val="0"/>
        </w:numPr>
        <w:spacing w:after="160" w:line="259" w:lineRule="auto"/>
        <w:ind w:left="180" w:leftChars="0"/>
        <w:jc w:val="both"/>
        <w:rPr>
          <w:rFonts w:hint="eastAsia"/>
          <w:lang w:val="en-US" w:eastAsia="zh-Hans"/>
        </w:rPr>
      </w:pP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在Build Settings里面设置关闭 Bitcode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。</w:t>
      </w:r>
    </w:p>
    <w:p>
      <w:pPr>
        <w:widowControl w:val="0"/>
        <w:numPr>
          <w:ilvl w:val="0"/>
          <w:numId w:val="0"/>
        </w:numPr>
        <w:spacing w:after="160" w:line="259" w:lineRule="auto"/>
        <w:ind w:left="180" w:leftChars="0"/>
        <w:jc w:val="both"/>
      </w:pPr>
      <w:r>
        <w:drawing>
          <wp:inline distT="0" distB="0" distL="114300" distR="114300">
            <wp:extent cx="5578475" cy="2193925"/>
            <wp:effectExtent l="0" t="0" r="9525" b="1587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ind w:left="180" w:leftChars="0"/>
        <w:jc w:val="both"/>
        <w:rPr>
          <w:rFonts w:hint="default"/>
          <w:lang w:val="en-US" w:eastAsia="zh-Hans"/>
        </w:rPr>
      </w:pPr>
      <w:r>
        <w:drawing>
          <wp:inline distT="0" distB="0" distL="114300" distR="114300">
            <wp:extent cx="5578475" cy="1864995"/>
            <wp:effectExtent l="0" t="0" r="9525" b="1460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after="160" w:line="259" w:lineRule="auto"/>
        <w:jc w:val="both"/>
        <w:rPr>
          <w:rFonts w:hint="default"/>
          <w:lang w:val="en-US" w:eastAsia="zh-Hans"/>
        </w:rPr>
      </w:pPr>
    </w:p>
    <w:p>
      <w:pPr>
        <w:numPr>
          <w:ilvl w:val="0"/>
          <w:numId w:val="0"/>
        </w:numPr>
        <w:spacing w:line="400" w:lineRule="exact"/>
        <w:ind w:leftChars="0"/>
        <w:rPr>
          <w:rFonts w:hint="default"/>
          <w:lang w:eastAsia="zh-Hans"/>
        </w:rPr>
      </w:pPr>
    </w:p>
    <w:p>
      <w:pPr>
        <w:pStyle w:val="59"/>
        <w:numPr>
          <w:ilvl w:val="0"/>
          <w:numId w:val="9"/>
        </w:numPr>
        <w:spacing w:after="0"/>
        <w:ind w:left="642" w:leftChars="0" w:firstLineChars="0"/>
        <w:jc w:val="both"/>
        <w:outlineLvl w:val="0"/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</w:pPr>
      <w:bookmarkStart w:id="18" w:name="_Toc587086677"/>
      <w:r>
        <w:rPr>
          <w:rFonts w:hint="eastAsia" w:ascii="宋体" w:hAnsi="宋体" w:eastAsia="宋体" w:cstheme="minorBidi"/>
          <w:b/>
          <w:bCs/>
          <w:sz w:val="44"/>
          <w:szCs w:val="44"/>
          <w:lang w:val="en-US" w:eastAsia="zh-CN"/>
        </w:rPr>
        <w:t>SDK使用说明</w:t>
      </w:r>
      <w:bookmarkEnd w:id="18"/>
    </w:p>
    <w:p>
      <w:pPr>
        <w:pStyle w:val="59"/>
        <w:numPr>
          <w:ilvl w:val="0"/>
          <w:numId w:val="16"/>
        </w:numPr>
        <w:ind w:left="360" w:leftChars="0" w:firstLine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19" w:name="_Toc1625906021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Unic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onnectSDKTunnel.framework的使用</w:t>
      </w:r>
      <w:bookmarkEnd w:id="19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0" w:name="_Toc202057051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引入头问题</w:t>
      </w:r>
      <w:bookmarkEnd w:id="20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Packet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TunnelProvider.h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文件中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引入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 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“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#import &lt;UniConnectSDKTunnel/UniConnectSDKTunnel.h&gt;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”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，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并且使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Packet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TunnelProvider.h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继承于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Tunnel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Manager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：</w:t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</w:pP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  <w:rPr>
          <w:rFonts w:hint="default"/>
          <w:lang w:val="en-US" w:eastAsia="zh-Hans"/>
        </w:rPr>
      </w:pPr>
      <w:r>
        <w:drawing>
          <wp:inline distT="0" distB="0" distL="114300" distR="114300">
            <wp:extent cx="5578475" cy="2185035"/>
            <wp:effectExtent l="0" t="0" r="9525" b="2476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218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1" w:name="_Toc1569802822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调用方法</w:t>
      </w:r>
      <w:bookmarkEnd w:id="2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9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在Packet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TunnelProvider.m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中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的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三个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代理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中分别自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调用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各自代理方法</w:t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</w:pPr>
      <w:r>
        <w:drawing>
          <wp:inline distT="0" distB="0" distL="114300" distR="114300">
            <wp:extent cx="5266690" cy="1798955"/>
            <wp:effectExtent l="0" t="0" r="16510" b="444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/>
          <w:lang w:val="en-US" w:eastAsia="zh-Hans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通过以上两个步骤，Packet Tunnel Provider已经配置完成，不需要再做其他操作。</w:t>
      </w:r>
    </w:p>
    <w:p>
      <w:pPr>
        <w:pStyle w:val="59"/>
        <w:numPr>
          <w:ilvl w:val="0"/>
          <w:numId w:val="16"/>
        </w:numPr>
        <w:ind w:left="360" w:leftChars="0" w:firstLine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22" w:name="_Toc1839425959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UniConnectSDK.framework的使用</w:t>
      </w:r>
      <w:bookmarkEnd w:id="22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3" w:name="_Toc57510701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引入头文件</w:t>
      </w:r>
      <w:bookmarkEnd w:id="2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在AppDelegate.m中引入 “import &lt;UniConnectSDK/SSLVPN.h&gt;”，在 “didFinishLaunching”中调用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“SSLVPN InitWithPacketTunnelBundleIdentify:”方法进行初始化SDK。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调用“SSLVPN initLog:loglevel”方法初始化日志。</w:t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1"/>
          <w:szCs w:val="21"/>
          <w:lang w:val="en-US" w:eastAsia="zh-Hans" w:bidi="ar-SA"/>
        </w:rPr>
        <w:t>注意：由于静态库含有c++的代码，此时需要将“AppDelegate.m”改为 “AppDelegate.mm”。</w:t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  <w:rPr>
          <w:rFonts w:hint="default"/>
          <w:b/>
          <w:lang w:val="en-US" w:eastAsia="zh-Hans"/>
        </w:rPr>
      </w:pPr>
      <w:r>
        <w:rPr>
          <w:rFonts w:hint="eastAsia"/>
        </w:rPr>
        <w:drawing>
          <wp:inline distT="0" distB="0" distL="0" distR="0">
            <wp:extent cx="2672080" cy="1432560"/>
            <wp:effectExtent l="0" t="0" r="20320" b="15240"/>
            <wp:docPr id="15" name="图片 15" descr="/Users/secoclient/Desktop/屏幕快照 2019-09-06 下午2.51.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/Users/secoclient/Desktop/屏幕快照 2019-09-06 下午2.51.29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20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4" w:name="_Toc214710557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VPN连接状态</w:t>
      </w:r>
      <w:bookmarkEnd w:id="24"/>
    </w:p>
    <w:p>
      <w:pPr>
        <w:numPr>
          <w:ilvl w:val="0"/>
          <w:numId w:val="19"/>
        </w:numPr>
        <w:ind w:left="0" w:leftChars="0" w:firstLine="420" w:firstLineChars="20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主动获取。</w:t>
      </w:r>
    </w:p>
    <w:p>
      <w:pP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可以通过获取vpnStatus的值，来主动获取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VPN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的连接状态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:</w:t>
      </w:r>
    </w:p>
    <w:p>
      <w:pP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VPNStatus status = [SSLVPN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s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hareInstance].vpnStatus;</w:t>
      </w:r>
    </w:p>
    <w:p>
      <w:pPr>
        <w:numPr>
          <w:ilvl w:val="0"/>
          <w:numId w:val="19"/>
        </w:numPr>
        <w:ind w:left="0" w:leftChars="0" w:firstLine="420" w:firstLineChars="200"/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被动获取。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可以通过设置代理，来被动接收VPN的连接状态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: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[SSLVPN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s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hareInstance].delegate = self;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</w:pP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在代理（self）中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,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实现VPNStatusDelegate的函数- (void)didVPNStatusChanged:(VPNStatus)vpnStatus data:(_Nullable id)data;</w:t>
      </w:r>
      <w:r>
        <w:rPr>
          <w:rFonts w:hint="default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 xml:space="preserve"> </w:t>
      </w:r>
      <w:r>
        <w:rPr>
          <w:rFonts w:hint="eastAsia" w:asciiTheme="minorEastAsia" w:hAnsiTheme="minorEastAsia" w:eastAsiaTheme="minorEastAsia" w:cstheme="minorEastAsia"/>
          <w:kern w:val="2"/>
          <w:sz w:val="21"/>
          <w:szCs w:val="21"/>
          <w:lang w:val="en-US" w:eastAsia="zh-Hans" w:bidi="ar-SA"/>
        </w:rPr>
        <w:t>可以被动接收状态变化信息。</w:t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textAlignment w:val="auto"/>
        <w:outlineLvl w:val="9"/>
        <w:rPr>
          <w:rFonts w:hint="default" w:eastAsia="微软雅黑"/>
          <w:lang w:val="en-US" w:eastAsia="zh-Hans"/>
        </w:rPr>
      </w:pPr>
      <w:r>
        <w:drawing>
          <wp:inline distT="0" distB="0" distL="114300" distR="114300">
            <wp:extent cx="5267325" cy="1812925"/>
            <wp:effectExtent l="0" t="0" r="15875" b="1587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5" w:name="_Toc867804539"/>
      <w:r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VPN</w:t>
      </w:r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状态说明</w:t>
      </w:r>
      <w:bookmarkEnd w:id="25"/>
    </w:p>
    <w:tbl>
      <w:tblPr>
        <w:tblStyle w:val="29"/>
        <w:tblpPr w:leftFromText="180" w:rightFromText="180" w:vertAnchor="text" w:horzAnchor="margin" w:tblpY="341"/>
        <w:tblW w:w="84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89"/>
        <w:gridCol w:w="30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5389" w:type="dxa"/>
          </w:tcPr>
          <w:p>
            <w:pPr>
              <w:jc w:val="left"/>
              <w:rPr>
                <w:rFonts w:hint="default" w:eastAsia="宋体"/>
                <w:b/>
                <w:lang w:val="en-US" w:eastAsia="zh-Hans"/>
              </w:rPr>
            </w:pPr>
            <w:r>
              <w:rPr>
                <w:rFonts w:hint="eastAsia"/>
                <w:b/>
                <w:lang w:val="en-US" w:eastAsia="zh-Hans"/>
              </w:rPr>
              <w:t>状态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 w:eastAsia="宋体"/>
                <w:b/>
                <w:lang w:val="en-US" w:eastAsia="zh-Hans"/>
              </w:rPr>
            </w:pPr>
            <w:r>
              <w:rPr>
                <w:rFonts w:hint="eastAsia"/>
                <w:b/>
                <w:lang w:val="en-US" w:eastAsia="zh-Hans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 xml:space="preserve">VPNStatusInvalid 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未开始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VPNStatusDisconnected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未连接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8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VPNStatusConnecting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连接中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5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VPNStatusConnected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已连接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VPNStatusReasserting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重连中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VPNStatusDisconnecting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断开连接中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VPNStatusConnectingWaitAuth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等待授权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5389" w:type="dxa"/>
          </w:tcPr>
          <w:p>
            <w:pPr>
              <w:jc w:val="left"/>
            </w:pPr>
            <w:r>
              <w:rPr>
                <w:rFonts w:hint="eastAsia"/>
              </w:rPr>
              <w:t>VPNStatusConnectingWaitAuthSMS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等待二次认证</w:t>
            </w:r>
          </w:p>
        </w:tc>
      </w:tr>
    </w:tbl>
    <w:p>
      <w:pPr>
        <w:pStyle w:val="59"/>
        <w:numPr>
          <w:numId w:val="0"/>
        </w:numPr>
        <w:ind w:left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26" w:name="_Toc1629440196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  <w:t>3.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  <w:t>UniConnectSDK.framework中的接口使用</w:t>
      </w:r>
      <w:bookmarkEnd w:id="26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7" w:name="_Toc1289907628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初始化SDK接口</w:t>
      </w:r>
      <w:bookmarkEnd w:id="27"/>
    </w:p>
    <w:tbl>
      <w:tblPr>
        <w:tblStyle w:val="29"/>
        <w:tblW w:w="8557" w:type="dxa"/>
        <w:tblInd w:w="16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"/>
        <w:gridCol w:w="767"/>
        <w:gridCol w:w="2551"/>
        <w:gridCol w:w="2669"/>
        <w:gridCol w:w="25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gridBefore w:val="1"/>
          <w:wBefore w:w="7" w:type="dxa"/>
          <w:trHeight w:val="1289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名称</w:t>
            </w:r>
          </w:p>
          <w:p>
            <w:pPr>
              <w:jc w:val="center"/>
            </w:pPr>
          </w:p>
        </w:tc>
        <w:tc>
          <w:tcPr>
            <w:tcW w:w="7783" w:type="dxa"/>
            <w:gridSpan w:val="3"/>
          </w:tcPr>
          <w:p>
            <w:pPr>
              <w:pStyle w:val="66"/>
            </w:pPr>
            <w:r>
              <w:rPr>
                <w:rFonts w:hint="eastAsia"/>
                <w:b w:val="0"/>
                <w:bCs/>
              </w:rPr>
              <w:t>- (BOOL)initWithPacketTunnelBundleId:(NSString *)bundleId;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7" w:type="dxa"/>
          <w:trHeight w:val="375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功能</w:t>
            </w:r>
          </w:p>
        </w:tc>
        <w:tc>
          <w:tcPr>
            <w:tcW w:w="7783" w:type="dxa"/>
            <w:gridSpan w:val="3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  <w:lang w:val="en-US" w:eastAsia="zh-Hans"/>
              </w:rPr>
              <w:t>初始化SDK</w:t>
            </w:r>
          </w:p>
        </w:tc>
      </w:tr>
      <w:tr>
        <w:tblPrEx>
          <w:tblBorders>
            <w:top w:val="single" w:color="auto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7" w:type="dxa"/>
          <w:trHeight w:val="100" w:hRule="atLeast"/>
        </w:trPr>
        <w:tc>
          <w:tcPr>
            <w:tcW w:w="8550" w:type="dxa"/>
            <w:gridSpan w:val="4"/>
          </w:tcPr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7" w:type="dxa"/>
          <w:trHeight w:val="438" w:hRule="atLeast"/>
        </w:trPr>
        <w:tc>
          <w:tcPr>
            <w:tcW w:w="767" w:type="dxa"/>
            <w:vMerge w:val="restart"/>
          </w:tcPr>
          <w:p/>
          <w:p>
            <w:r>
              <w:rPr>
                <w:rFonts w:hint="eastAsia"/>
              </w:rPr>
              <w:t>参数</w:t>
            </w:r>
          </w:p>
        </w:tc>
        <w:tc>
          <w:tcPr>
            <w:tcW w:w="2551" w:type="dxa"/>
          </w:tcPr>
          <w:p>
            <w:r>
              <w:rPr>
                <w:rFonts w:hint="eastAsia"/>
              </w:rPr>
              <w:t>参数名</w:t>
            </w:r>
          </w:p>
        </w:tc>
        <w:tc>
          <w:tcPr>
            <w:tcW w:w="2669" w:type="dxa"/>
          </w:tcPr>
          <w:p>
            <w:r>
              <w:rPr>
                <w:rFonts w:hint="eastAsia"/>
              </w:rPr>
              <w:t>类型</w:t>
            </w:r>
          </w:p>
        </w:tc>
        <w:tc>
          <w:tcPr>
            <w:tcW w:w="2563" w:type="dxa"/>
          </w:tcPr>
          <w:p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7" w:type="dxa"/>
          <w:trHeight w:val="1571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pPr>
              <w:rPr>
                <w:rFonts w:hint="default"/>
              </w:rPr>
            </w:pPr>
            <w:r>
              <w:rPr>
                <w:rFonts w:hint="eastAsia"/>
                <w:b w:val="0"/>
                <w:bCs/>
              </w:rPr>
              <w:t>bundleId</w:t>
            </w:r>
          </w:p>
        </w:tc>
        <w:tc>
          <w:tcPr>
            <w:tcW w:w="2669" w:type="dxa"/>
          </w:tcPr>
          <w:p>
            <w:pPr>
              <w:rPr>
                <w:rFonts w:hint="eastAsia" w:eastAsiaTheme="minorEastAsia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2563" w:type="dxa"/>
          </w:tcPr>
          <w:p>
            <w:pPr>
              <w:rPr>
                <w:rFonts w:hint="default" w:eastAsia="宋体"/>
                <w:lang w:eastAsia="zh-Hans"/>
              </w:rPr>
            </w:pPr>
            <w:r>
              <w:rPr>
                <w:rFonts w:hint="eastAsia" w:eastAsia="宋体"/>
                <w:lang w:val="en-US" w:eastAsia="zh-Hans"/>
              </w:rPr>
              <w:t>networkExtension的bundl</w:t>
            </w:r>
            <w:r>
              <w:rPr>
                <w:rFonts w:hint="default" w:eastAsia="宋体"/>
                <w:lang w:eastAsia="zh-Hans"/>
              </w:rPr>
              <w:t>eId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wBefore w:w="7" w:type="dxa"/>
          <w:trHeight w:val="2164" w:hRule="atLeast"/>
        </w:trPr>
        <w:tc>
          <w:tcPr>
            <w:tcW w:w="767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Hans"/>
              </w:rPr>
              <w:t>返回值</w:t>
            </w:r>
          </w:p>
        </w:tc>
        <w:tc>
          <w:tcPr>
            <w:tcW w:w="7783" w:type="dxa"/>
            <w:gridSpan w:val="3"/>
          </w:tcPr>
          <w:p>
            <w:pPr>
              <w:widowControl/>
              <w:spacing w:line="240" w:lineRule="auto"/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YES</w:t>
            </w:r>
            <w:r>
              <w:rPr>
                <w:rFonts w:hint="default"/>
                <w:lang w:eastAsia="zh-Hans"/>
              </w:rPr>
              <w:t xml:space="preserve">: </w:t>
            </w:r>
            <w:r>
              <w:rPr>
                <w:rFonts w:hint="eastAsia"/>
                <w:lang w:val="en-US" w:eastAsia="zh-Hans"/>
              </w:rPr>
              <w:t>初始化成功</w:t>
            </w:r>
          </w:p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  <w:lang w:val="en-US" w:eastAsia="zh-Hans"/>
              </w:rPr>
              <w:t>NO</w:t>
            </w:r>
            <w:r>
              <w:rPr>
                <w:rFonts w:hint="default"/>
                <w:lang w:eastAsia="zh-Hans"/>
              </w:rPr>
              <w:t xml:space="preserve">: </w:t>
            </w:r>
            <w:r>
              <w:rPr>
                <w:rFonts w:hint="eastAsia"/>
                <w:lang w:val="en-US" w:eastAsia="zh-Hans"/>
              </w:rPr>
              <w:t>初始化失败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54" w:hRule="atLeast"/>
        </w:trPr>
        <w:tc>
          <w:tcPr>
            <w:tcW w:w="774" w:type="dxa"/>
            <w:gridSpan w:val="2"/>
          </w:tcPr>
          <w:p>
            <w:pPr>
              <w:rPr>
                <w:rFonts w:hint="default"/>
              </w:rPr>
            </w:pPr>
            <w:r>
              <w:rPr>
                <w:rFonts w:hint="eastAsia"/>
              </w:rPr>
              <w:t>备注</w:t>
            </w:r>
          </w:p>
        </w:tc>
        <w:tc>
          <w:tcPr>
            <w:tcW w:w="7783" w:type="dxa"/>
            <w:gridSpan w:val="3"/>
          </w:tcPr>
          <w:p>
            <w:pPr>
              <w:jc w:val="left"/>
            </w:pPr>
            <w:r>
              <w:rPr>
                <w:rFonts w:hint="eastAsia"/>
                <w:b/>
                <w:color w:val="FF0000"/>
              </w:rPr>
              <w:t>注意</w:t>
            </w:r>
            <w:r>
              <w:rPr>
                <w:b/>
                <w:color w:val="FF0000"/>
              </w:rPr>
              <w:t>：</w:t>
            </w:r>
            <w:r>
              <w:rPr>
                <w:rFonts w:hint="eastAsia"/>
                <w:b/>
                <w:color w:val="FF0000"/>
                <w:lang w:val="en-US" w:eastAsia="zh-Hans"/>
              </w:rPr>
              <w:t>必须在初始化接口调用成功之后，才能正常使用其他接口。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3" w:hRule="atLeast"/>
        </w:trPr>
        <w:tc>
          <w:tcPr>
            <w:tcW w:w="774" w:type="dxa"/>
            <w:gridSpan w:val="2"/>
          </w:tcPr>
          <w:p>
            <w:pPr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783" w:type="dxa"/>
            <w:gridSpan w:val="3"/>
          </w:tcPr>
          <w:p>
            <w:pPr>
              <w:jc w:val="left"/>
              <w:rPr>
                <w:rFonts w:hint="eastAsia"/>
                <w:b/>
                <w:color w:val="FF0000"/>
              </w:rPr>
            </w:pPr>
            <w:r>
              <w:drawing>
                <wp:inline distT="0" distB="0" distL="114300" distR="114300">
                  <wp:extent cx="4518660" cy="1084580"/>
                  <wp:effectExtent l="0" t="0" r="2540" b="7620"/>
                  <wp:docPr id="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66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8" w:name="_Toc630087331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初始化日志接口</w:t>
      </w:r>
      <w:bookmarkEnd w:id="28"/>
    </w:p>
    <w:tbl>
      <w:tblPr>
        <w:tblStyle w:val="29"/>
        <w:tblW w:w="9008" w:type="dxa"/>
        <w:tblInd w:w="16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551"/>
        <w:gridCol w:w="2669"/>
        <w:gridCol w:w="30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1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名称</w:t>
            </w:r>
          </w:p>
          <w:p>
            <w:pPr>
              <w:jc w:val="center"/>
            </w:pPr>
          </w:p>
        </w:tc>
        <w:tc>
          <w:tcPr>
            <w:tcW w:w="8241" w:type="dxa"/>
            <w:gridSpan w:val="3"/>
          </w:tcPr>
          <w:p>
            <w:pPr>
              <w:pStyle w:val="66"/>
            </w:pPr>
            <w:r>
              <w:rPr>
                <w:rFonts w:hint="eastAsia" w:asciiTheme="minorHAnsi" w:hAnsiTheme="minorHAnsi" w:eastAsiaTheme="minorEastAsia" w:cstheme="minorBidi"/>
                <w:b w:val="0"/>
                <w:iCs w:val="0"/>
                <w:kern w:val="2"/>
                <w:sz w:val="21"/>
                <w:szCs w:val="24"/>
                <w:lang w:val="en-US" w:eastAsia="zh-Hans" w:bidi="ar-SA"/>
              </w:rPr>
              <w:t>- (BOOL)initLog:(NSString *)path loglevel:(int)level;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功能</w:t>
            </w:r>
          </w:p>
        </w:tc>
        <w:tc>
          <w:tcPr>
            <w:tcW w:w="8241" w:type="dxa"/>
            <w:gridSpan w:val="3"/>
          </w:tcPr>
          <w:p>
            <w:pPr>
              <w:widowControl/>
              <w:spacing w:line="240" w:lineRule="auto"/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初始化日志</w:t>
            </w:r>
          </w:p>
          <w:p/>
        </w:tc>
      </w:tr>
      <w:tr>
        <w:tblPrEx>
          <w:tblBorders>
            <w:top w:val="single" w:color="auto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" w:hRule="atLeast"/>
        </w:trPr>
        <w:tc>
          <w:tcPr>
            <w:tcW w:w="9008" w:type="dxa"/>
            <w:gridSpan w:val="4"/>
          </w:tcPr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767" w:type="dxa"/>
            <w:vMerge w:val="restart"/>
          </w:tcPr>
          <w:p/>
          <w:p>
            <w:r>
              <w:rPr>
                <w:rFonts w:hint="eastAsia"/>
              </w:rPr>
              <w:t>参数</w:t>
            </w:r>
          </w:p>
          <w:p/>
          <w:p/>
        </w:tc>
        <w:tc>
          <w:tcPr>
            <w:tcW w:w="2551" w:type="dxa"/>
          </w:tcPr>
          <w:p>
            <w:r>
              <w:rPr>
                <w:rFonts w:hint="eastAsia"/>
              </w:rPr>
              <w:t>参数名</w:t>
            </w:r>
          </w:p>
        </w:tc>
        <w:tc>
          <w:tcPr>
            <w:tcW w:w="2669" w:type="dxa"/>
          </w:tcPr>
          <w:p>
            <w:r>
              <w:rPr>
                <w:rFonts w:hint="eastAsia"/>
              </w:rPr>
              <w:t>类型</w:t>
            </w:r>
          </w:p>
        </w:tc>
        <w:tc>
          <w:tcPr>
            <w:tcW w:w="3021" w:type="dxa"/>
          </w:tcPr>
          <w:p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pPr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path</w:t>
            </w:r>
          </w:p>
        </w:tc>
        <w:tc>
          <w:tcPr>
            <w:tcW w:w="2669" w:type="dxa"/>
          </w:tcPr>
          <w:p>
            <w:pPr>
              <w:rPr>
                <w:rFonts w:hint="eastAsia" w:eastAsiaTheme="minorEastAsia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21" w:type="dxa"/>
          </w:tcPr>
          <w:p>
            <w:pPr>
              <w:rPr>
                <w:rFonts w:hint="default" w:eastAsia="宋体"/>
                <w:lang w:val="en-US" w:eastAsia="zh-Hans"/>
              </w:rPr>
            </w:pPr>
            <w:r>
              <w:rPr>
                <w:rFonts w:hint="eastAsia" w:eastAsia="宋体"/>
                <w:lang w:val="en-US" w:eastAsia="zh-Hans"/>
              </w:rPr>
              <w:t>日志存放路径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6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pPr>
              <w:rPr>
                <w:rFonts w:hint="default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level</w:t>
            </w:r>
          </w:p>
        </w:tc>
        <w:tc>
          <w:tcPr>
            <w:tcW w:w="2669" w:type="dxa"/>
          </w:tcPr>
          <w:p>
            <w:pPr>
              <w:rPr>
                <w:rFonts w:hint="default"/>
                <w:lang w:eastAsia="zh-Hans"/>
              </w:rPr>
            </w:pPr>
            <w:r>
              <w:rPr>
                <w:rFonts w:hint="default"/>
                <w:lang w:eastAsia="zh-Hans"/>
              </w:rPr>
              <w:t>int</w:t>
            </w:r>
          </w:p>
        </w:tc>
        <w:tc>
          <w:tcPr>
            <w:tcW w:w="3021" w:type="dxa"/>
          </w:tcPr>
          <w:p>
            <w:pPr>
              <w:rPr>
                <w:rFonts w:hint="default" w:eastAsia="宋体"/>
                <w:lang w:eastAsia="zh-Hans"/>
              </w:rPr>
            </w:pPr>
            <w:r>
              <w:rPr>
                <w:rFonts w:hint="eastAsia" w:eastAsia="宋体"/>
                <w:lang w:val="en-US" w:eastAsia="zh-Hans"/>
              </w:rPr>
              <w:t>日志等级</w:t>
            </w:r>
            <w:r>
              <w:rPr>
                <w:rFonts w:hint="default" w:eastAsia="宋体"/>
                <w:lang w:eastAsia="zh-Hans"/>
              </w:rPr>
              <w:t>,</w:t>
            </w:r>
            <w:r>
              <w:rPr>
                <w:rFonts w:hint="eastAsia" w:eastAsia="宋体"/>
                <w:lang w:val="en-US" w:eastAsia="zh-Hans"/>
              </w:rPr>
              <w:t>取值：</w:t>
            </w:r>
            <w:r>
              <w:rPr>
                <w:rFonts w:hint="default" w:eastAsia="宋体"/>
                <w:lang w:eastAsia="zh-Hans"/>
              </w:rPr>
              <w:t>[3,4]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3: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打印info、warning、error日志，当日志等级为</w:t>
            </w:r>
          </w:p>
          <w:p>
            <w:pPr>
              <w:rPr>
                <w:rFonts w:hint="default" w:eastAsia="宋体"/>
                <w:lang w:eastAsia="zh-Hans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hint="default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:</w:t>
            </w: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 w:themeColor="text1"/>
                <w:sz w:val="20"/>
                <w:szCs w:val="15"/>
                <w14:textFill>
                  <w14:solidFill>
                    <w14:schemeClr w14:val="tx1"/>
                  </w14:solidFill>
                </w14:textFill>
              </w:rPr>
              <w:t>打印info、warning、error及debug日志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78" w:hRule="atLeast"/>
        </w:trPr>
        <w:tc>
          <w:tcPr>
            <w:tcW w:w="767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Hans"/>
              </w:rPr>
              <w:t>返回值</w:t>
            </w:r>
          </w:p>
        </w:tc>
        <w:tc>
          <w:tcPr>
            <w:tcW w:w="8241" w:type="dxa"/>
            <w:gridSpan w:val="3"/>
          </w:tcPr>
          <w:p>
            <w:pPr>
              <w:widowControl/>
              <w:spacing w:line="240" w:lineRule="auto"/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YES</w:t>
            </w:r>
            <w:r>
              <w:rPr>
                <w:rFonts w:hint="default"/>
                <w:lang w:eastAsia="zh-Hans"/>
              </w:rPr>
              <w:t xml:space="preserve">: </w:t>
            </w:r>
            <w:r>
              <w:rPr>
                <w:rFonts w:hint="eastAsia"/>
                <w:lang w:val="en-US" w:eastAsia="zh-Hans"/>
              </w:rPr>
              <w:t>初始化成功</w:t>
            </w:r>
          </w:p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  <w:lang w:val="en-US" w:eastAsia="zh-Hans"/>
              </w:rPr>
              <w:t>NO</w:t>
            </w:r>
            <w:r>
              <w:rPr>
                <w:rFonts w:hint="default"/>
                <w:lang w:eastAsia="zh-Hans"/>
              </w:rPr>
              <w:t xml:space="preserve">: </w:t>
            </w:r>
            <w:r>
              <w:rPr>
                <w:rFonts w:hint="eastAsia"/>
                <w:lang w:val="en-US" w:eastAsia="zh-Hans"/>
              </w:rPr>
              <w:t>初始化失败</w:t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29" w:name="_Toc635908760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创建SSLVPN连接</w:t>
      </w:r>
      <w:bookmarkEnd w:id="29"/>
    </w:p>
    <w:tbl>
      <w:tblPr>
        <w:tblStyle w:val="29"/>
        <w:tblW w:w="9041" w:type="dxa"/>
        <w:tblInd w:w="16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"/>
        <w:gridCol w:w="767"/>
        <w:gridCol w:w="2551"/>
        <w:gridCol w:w="2669"/>
        <w:gridCol w:w="2729"/>
        <w:gridCol w:w="3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1289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名称</w:t>
            </w:r>
          </w:p>
          <w:p>
            <w:pPr>
              <w:jc w:val="center"/>
            </w:pPr>
          </w:p>
        </w:tc>
        <w:tc>
          <w:tcPr>
            <w:tcW w:w="7949" w:type="dxa"/>
            <w:gridSpan w:val="3"/>
          </w:tcPr>
          <w:p>
            <w:pPr>
              <w:widowControl/>
              <w:spacing w:line="240" w:lineRule="auto"/>
              <w:jc w:val="left"/>
            </w:pPr>
          </w:p>
          <w:p>
            <w:pPr>
              <w:pStyle w:val="66"/>
              <w:rPr>
                <w:rFonts w:hint="eastAsia"/>
                <w:b w:val="0"/>
                <w:bCs/>
              </w:rPr>
            </w:pPr>
            <w:r>
              <w:rPr>
                <w:rFonts w:hint="eastAsia"/>
                <w:b w:val="0"/>
                <w:bCs/>
              </w:rPr>
              <w:t>- (void)startConnectWithConfig:(ConnectionConfiguration *)config</w:t>
            </w:r>
          </w:p>
          <w:p>
            <w:pPr>
              <w:pStyle w:val="66"/>
            </w:pPr>
            <w:r>
              <w:rPr>
                <w:rFonts w:hint="eastAsia"/>
                <w:b w:val="0"/>
                <w:bCs/>
              </w:rPr>
              <w:t xml:space="preserve">                      complete:(void (^)(ConnectErrorCode, id))complete;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375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功能</w:t>
            </w:r>
          </w:p>
        </w:tc>
        <w:tc>
          <w:tcPr>
            <w:tcW w:w="7949" w:type="dxa"/>
            <w:gridSpan w:val="3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创建SSLVPN连接</w:t>
            </w:r>
          </w:p>
          <w:p/>
        </w:tc>
      </w:tr>
      <w:tr>
        <w:tblPrEx>
          <w:tblBorders>
            <w:top w:val="single" w:color="auto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100" w:hRule="atLeast"/>
        </w:trPr>
        <w:tc>
          <w:tcPr>
            <w:tcW w:w="8716" w:type="dxa"/>
            <w:gridSpan w:val="4"/>
          </w:tcPr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438" w:hRule="atLeast"/>
        </w:trPr>
        <w:tc>
          <w:tcPr>
            <w:tcW w:w="767" w:type="dxa"/>
            <w:vMerge w:val="restart"/>
          </w:tcPr>
          <w:p/>
          <w:p>
            <w:r>
              <w:rPr>
                <w:rFonts w:hint="eastAsia"/>
              </w:rPr>
              <w:t>参数</w:t>
            </w:r>
          </w:p>
          <w:p/>
          <w:p/>
        </w:tc>
        <w:tc>
          <w:tcPr>
            <w:tcW w:w="2551" w:type="dxa"/>
          </w:tcPr>
          <w:p>
            <w:r>
              <w:rPr>
                <w:rFonts w:hint="eastAsia"/>
              </w:rPr>
              <w:t>参数名</w:t>
            </w:r>
          </w:p>
        </w:tc>
        <w:tc>
          <w:tcPr>
            <w:tcW w:w="2669" w:type="dxa"/>
          </w:tcPr>
          <w:p>
            <w:r>
              <w:rPr>
                <w:rFonts w:hint="eastAsia"/>
              </w:rPr>
              <w:t>类型</w:t>
            </w:r>
          </w:p>
        </w:tc>
        <w:tc>
          <w:tcPr>
            <w:tcW w:w="2729" w:type="dxa"/>
          </w:tcPr>
          <w:p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pPr>
              <w:rPr>
                <w:rFonts w:hint="default"/>
              </w:rPr>
            </w:pPr>
            <w:r>
              <w:rPr>
                <w:rFonts w:hint="default"/>
              </w:rPr>
              <w:t>config</w:t>
            </w:r>
          </w:p>
        </w:tc>
        <w:tc>
          <w:tcPr>
            <w:tcW w:w="2669" w:type="dxa"/>
          </w:tcPr>
          <w:p>
            <w:r>
              <w:rPr>
                <w:rFonts w:hint="eastAsia"/>
              </w:rPr>
              <w:t xml:space="preserve">ConnectionConfiguration </w:t>
            </w:r>
          </w:p>
        </w:tc>
        <w:tc>
          <w:tcPr>
            <w:tcW w:w="2729" w:type="dxa"/>
          </w:tcPr>
          <w:p>
            <w:pPr>
              <w:rPr>
                <w:rFonts w:hint="eastAsia" w:eastAsia="宋体"/>
                <w:lang w:val="en-US" w:eastAsia="zh-Hans"/>
              </w:rPr>
            </w:pPr>
            <w:r>
              <w:rPr>
                <w:rFonts w:hint="eastAsia"/>
              </w:rPr>
              <w:t>连接</w:t>
            </w:r>
            <w:r>
              <w:rPr>
                <w:rFonts w:hint="eastAsia"/>
                <w:lang w:val="en-US" w:eastAsia="zh-Hans"/>
              </w:rPr>
              <w:t>配置，参考</w:t>
            </w:r>
            <w:r>
              <w:rPr>
                <w:rFonts w:hint="eastAsia"/>
              </w:rPr>
              <w:t>ConnectionConfiguration</w:t>
            </w:r>
            <w:r>
              <w:rPr>
                <w:rFonts w:hint="eastAsia"/>
                <w:lang w:val="en-US" w:eastAsia="zh-Hans"/>
              </w:rPr>
              <w:t>结构说明。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gridBefore w:val="1"/>
          <w:gridAfter w:val="1"/>
          <w:wBefore w:w="7" w:type="dxa"/>
          <w:wAfter w:w="318" w:type="dxa"/>
          <w:trHeight w:val="475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r>
              <w:rPr>
                <w:rFonts w:hint="eastAsia"/>
              </w:rPr>
              <w:t>complete</w:t>
            </w:r>
          </w:p>
        </w:tc>
        <w:tc>
          <w:tcPr>
            <w:tcW w:w="2669" w:type="dxa"/>
          </w:tcPr>
          <w:p>
            <w:pPr>
              <w:rPr>
                <w:rFonts w:hint="default" w:eastAsia="宋体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bloc</w:t>
            </w:r>
            <w:r>
              <w:rPr>
                <w:rFonts w:hint="default"/>
                <w:lang w:eastAsia="zh-Hans"/>
              </w:rPr>
              <w:t>k</w:t>
            </w:r>
          </w:p>
        </w:tc>
        <w:tc>
          <w:tcPr>
            <w:tcW w:w="2729" w:type="dxa"/>
          </w:tcPr>
          <w:p>
            <w:pPr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</w:rPr>
              <w:t>连接</w:t>
            </w:r>
            <w:r>
              <w:rPr>
                <w:rFonts w:hint="eastAsia"/>
                <w:lang w:val="en-US" w:eastAsia="zh-Hans"/>
              </w:rPr>
              <w:t>返回结果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463" w:hRule="atLeast"/>
        </w:trPr>
        <w:tc>
          <w:tcPr>
            <w:tcW w:w="767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结果回调说明</w:t>
            </w:r>
          </w:p>
          <w:p>
            <w:pPr>
              <w:jc w:val="center"/>
            </w:pPr>
          </w:p>
        </w:tc>
        <w:tc>
          <w:tcPr>
            <w:tcW w:w="5220" w:type="dxa"/>
            <w:gridSpan w:val="2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ConnectErrorCodeSucceed</w:t>
            </w:r>
          </w:p>
          <w:p/>
        </w:tc>
        <w:tc>
          <w:tcPr>
            <w:tcW w:w="2729" w:type="dxa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连接成功</w:t>
            </w:r>
          </w:p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304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ConnectErrorCodeFailed</w:t>
            </w:r>
          </w:p>
        </w:tc>
        <w:tc>
          <w:tcPr>
            <w:tcW w:w="2729" w:type="dxa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连接失败</w:t>
            </w:r>
          </w:p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388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ConnectErrorCodeNotInit</w:t>
            </w:r>
          </w:p>
        </w:tc>
        <w:tc>
          <w:tcPr>
            <w:tcW w:w="2729" w:type="dxa"/>
          </w:tcPr>
          <w:p>
            <w:r>
              <w:rPr>
                <w:rFonts w:hint="eastAsia"/>
              </w:rPr>
              <w:t>SDK未初始化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ConnectErrorCodeParamError</w:t>
            </w:r>
          </w:p>
        </w:tc>
        <w:tc>
          <w:tcPr>
            <w:tcW w:w="2729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参数错误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ConnectErrorCodeStatusRefuse</w:t>
            </w:r>
          </w:p>
        </w:tc>
        <w:tc>
          <w:tcPr>
            <w:tcW w:w="2729" w:type="dxa"/>
          </w:tcPr>
          <w:p>
            <w:pPr>
              <w:rPr>
                <w:rFonts w:hint="eastAsia" w:eastAsia="宋体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当前状态不允许连接接。如</w:t>
            </w:r>
            <w:r>
              <w:rPr>
                <w:rFonts w:hint="eastAsia"/>
              </w:rPr>
              <w:t>连接未返回结果，又调用连接</w:t>
            </w:r>
            <w:r>
              <w:rPr>
                <w:rFonts w:hint="eastAsia"/>
                <w:lang w:eastAsia="zh-Hans"/>
              </w:rPr>
              <w:t>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ConnectErrorCodeRepeat</w:t>
            </w:r>
          </w:p>
        </w:tc>
        <w:tc>
          <w:tcPr>
            <w:tcW w:w="2729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配置名称重复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ConnectErrorCodeInvalid</w:t>
            </w:r>
          </w:p>
        </w:tc>
        <w:tc>
          <w:tcPr>
            <w:tcW w:w="2729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配置不全或格式有误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Before w:val="1"/>
          <w:gridAfter w:val="1"/>
          <w:wBefore w:w="7" w:type="dxa"/>
          <w:wAfter w:w="318" w:type="dxa"/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ConnectErrorCodeUserRefuse</w:t>
            </w:r>
          </w:p>
        </w:tc>
        <w:tc>
          <w:tcPr>
            <w:tcW w:w="2729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首次保存配置到系统vpn配置时，用户拒绝。需要用户同意并输入终端锁屏密码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gridAfter w:val="1"/>
          <w:wAfter w:w="318" w:type="dxa"/>
          <w:trHeight w:val="913" w:hRule="atLeast"/>
        </w:trPr>
        <w:tc>
          <w:tcPr>
            <w:tcW w:w="774" w:type="dxa"/>
            <w:gridSpan w:val="2"/>
          </w:tcPr>
          <w:p>
            <w:r>
              <w:rPr>
                <w:rFonts w:hint="eastAsia"/>
              </w:rPr>
              <w:t>备注</w:t>
            </w:r>
          </w:p>
          <w:p/>
          <w:p/>
        </w:tc>
        <w:tc>
          <w:tcPr>
            <w:tcW w:w="7949" w:type="dxa"/>
            <w:gridSpan w:val="3"/>
          </w:tcPr>
          <w:p>
            <w:pPr>
              <w:widowControl/>
              <w:spacing w:line="240" w:lineRule="auto"/>
              <w:jc w:val="left"/>
            </w:pPr>
          </w:p>
          <w:p>
            <w:pPr>
              <w:jc w:val="left"/>
              <w:rPr>
                <w:b/>
              </w:rPr>
            </w:pPr>
            <w:r>
              <w:rPr>
                <w:rFonts w:hint="eastAsia"/>
                <w:b/>
              </w:rPr>
              <w:t>注意</w:t>
            </w:r>
            <w:r>
              <w:rPr>
                <w:b/>
              </w:rPr>
              <w:t>：VPN</w:t>
            </w:r>
            <w:r>
              <w:rPr>
                <w:rFonts w:hint="eastAsia"/>
                <w:b/>
              </w:rPr>
              <w:t>创建连接结果</w:t>
            </w:r>
            <w:r>
              <w:rPr>
                <w:b/>
              </w:rPr>
              <w:t>需要刷新UI时，请在主线程进行操作</w:t>
            </w:r>
          </w:p>
          <w:p/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3" w:hRule="atLeast"/>
        </w:trPr>
        <w:tc>
          <w:tcPr>
            <w:tcW w:w="774" w:type="dxa"/>
            <w:gridSpan w:val="2"/>
          </w:tcPr>
          <w:p>
            <w:pPr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8267" w:type="dxa"/>
            <w:gridSpan w:val="4"/>
          </w:tcPr>
          <w:p>
            <w:r>
              <w:drawing>
                <wp:inline distT="0" distB="0" distL="114300" distR="114300">
                  <wp:extent cx="4544695" cy="2513330"/>
                  <wp:effectExtent l="0" t="0" r="1905" b="1270"/>
                  <wp:docPr id="3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4695" cy="251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0" w:name="_Toc1839901848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获取管理类单例对象</w:t>
      </w:r>
      <w:bookmarkEnd w:id="30"/>
    </w:p>
    <w:tbl>
      <w:tblPr>
        <w:tblStyle w:val="29"/>
        <w:tblW w:w="8953" w:type="dxa"/>
        <w:tblInd w:w="22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8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01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名称</w:t>
            </w:r>
          </w:p>
        </w:tc>
        <w:tc>
          <w:tcPr>
            <w:tcW w:w="8048" w:type="dxa"/>
          </w:tcPr>
          <w:p>
            <w:pPr>
              <w:jc w:val="left"/>
            </w:pPr>
            <w:r>
              <w:t>+ (SSLVPN *)shareInstance;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1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8048" w:type="dxa"/>
          </w:tcPr>
          <w:p>
            <w:pPr>
              <w:jc w:val="left"/>
            </w:pPr>
            <w:r>
              <w:rPr>
                <w:rFonts w:hint="eastAsia"/>
              </w:rPr>
              <w:t>获取管理类单例对象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备注</w:t>
            </w:r>
          </w:p>
        </w:tc>
        <w:tc>
          <w:tcPr>
            <w:tcW w:w="8048" w:type="dxa"/>
          </w:tcPr>
          <w:p>
            <w:pPr>
              <w:jc w:val="left"/>
            </w:pPr>
            <w:r>
              <w:rPr>
                <w:rFonts w:hint="eastAsia"/>
              </w:rPr>
              <w:t>管理类单例对象，</w:t>
            </w:r>
            <w:r>
              <w:t>调用接口，设置代理均要使用</w:t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1" w:name="_Toc1613326183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授权</w:t>
      </w:r>
      <w:bookmarkEnd w:id="31"/>
    </w:p>
    <w:tbl>
      <w:tblPr>
        <w:tblStyle w:val="29"/>
        <w:tblW w:w="8085" w:type="dxa"/>
        <w:tblInd w:w="16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7"/>
        <w:gridCol w:w="2551"/>
        <w:gridCol w:w="2669"/>
        <w:gridCol w:w="209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289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名称</w:t>
            </w:r>
          </w:p>
          <w:p>
            <w:pPr>
              <w:jc w:val="center"/>
            </w:pPr>
          </w:p>
        </w:tc>
        <w:tc>
          <w:tcPr>
            <w:tcW w:w="7318" w:type="dxa"/>
            <w:gridSpan w:val="3"/>
          </w:tcPr>
          <w:p>
            <w:pPr>
              <w:widowControl/>
              <w:spacing w:line="240" w:lineRule="auto"/>
              <w:jc w:val="left"/>
            </w:pPr>
          </w:p>
          <w:p>
            <w:pPr>
              <w:pStyle w:val="66"/>
              <w:rPr>
                <w:rFonts w:hint="eastAsia" w:ascii="宋体" w:hAnsi="宋体" w:eastAsia="宋体" w:cs="宋体"/>
                <w:b w:val="0"/>
                <w:bCs/>
              </w:rPr>
            </w:pPr>
            <w:r>
              <w:rPr>
                <w:rFonts w:hint="eastAsia" w:ascii="宋体" w:hAnsi="宋体" w:eastAsia="宋体" w:cs="宋体"/>
                <w:b w:val="0"/>
                <w:bCs/>
              </w:rPr>
              <w:t>- (void)startAuthWithConfig:(AuthConfiguration*)config</w:t>
            </w:r>
          </w:p>
          <w:p>
            <w:pPr>
              <w:pStyle w:val="66"/>
            </w:pPr>
            <w:r>
              <w:rPr>
                <w:rFonts w:hint="eastAsia" w:ascii="宋体" w:hAnsi="宋体" w:eastAsia="宋体" w:cs="宋体"/>
                <w:b w:val="0"/>
                <w:bCs/>
              </w:rPr>
              <w:t xml:space="preserve">                   complete:(void(^)(AuthResultCode code))complete;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767" w:type="dxa"/>
          </w:tcPr>
          <w:p>
            <w:r>
              <w:rPr>
                <w:rFonts w:hint="eastAsia"/>
              </w:rPr>
              <w:t>功能</w:t>
            </w:r>
          </w:p>
        </w:tc>
        <w:tc>
          <w:tcPr>
            <w:tcW w:w="7318" w:type="dxa"/>
            <w:gridSpan w:val="3"/>
          </w:tcPr>
          <w:p>
            <w:pPr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授权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atLeast"/>
        </w:trPr>
        <w:tc>
          <w:tcPr>
            <w:tcW w:w="767" w:type="dxa"/>
            <w:vMerge w:val="restart"/>
          </w:tcPr>
          <w:p/>
          <w:p>
            <w:r>
              <w:rPr>
                <w:rFonts w:hint="eastAsia"/>
              </w:rPr>
              <w:t>参数</w:t>
            </w:r>
          </w:p>
          <w:p/>
          <w:p/>
        </w:tc>
        <w:tc>
          <w:tcPr>
            <w:tcW w:w="2551" w:type="dxa"/>
          </w:tcPr>
          <w:p>
            <w:r>
              <w:rPr>
                <w:rFonts w:hint="eastAsia"/>
              </w:rPr>
              <w:t>参数名</w:t>
            </w:r>
          </w:p>
        </w:tc>
        <w:tc>
          <w:tcPr>
            <w:tcW w:w="2669" w:type="dxa"/>
          </w:tcPr>
          <w:p>
            <w:r>
              <w:rPr>
                <w:rFonts w:hint="eastAsia"/>
              </w:rPr>
              <w:t>类型</w:t>
            </w:r>
          </w:p>
        </w:tc>
        <w:tc>
          <w:tcPr>
            <w:tcW w:w="2098" w:type="dxa"/>
          </w:tcPr>
          <w:p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pPr>
              <w:rPr>
                <w:rFonts w:hint="default"/>
              </w:rPr>
            </w:pPr>
            <w:r>
              <w:rPr>
                <w:rFonts w:hint="default"/>
              </w:rPr>
              <w:t>config</w:t>
            </w:r>
          </w:p>
        </w:tc>
        <w:tc>
          <w:tcPr>
            <w:tcW w:w="2669" w:type="dxa"/>
          </w:tcPr>
          <w:p>
            <w:r>
              <w:rPr>
                <w:rFonts w:hint="eastAsia" w:ascii="宋体" w:hAnsi="宋体" w:eastAsia="宋体" w:cs="宋体"/>
                <w:b w:val="0"/>
                <w:bCs/>
              </w:rPr>
              <w:t>AuthConfiguration</w:t>
            </w:r>
          </w:p>
        </w:tc>
        <w:tc>
          <w:tcPr>
            <w:tcW w:w="2098" w:type="dxa"/>
          </w:tcPr>
          <w:p>
            <w:pPr>
              <w:rPr>
                <w:rFonts w:hint="eastAsia" w:eastAsia="宋体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授权配置，参考</w:t>
            </w:r>
            <w:r>
              <w:rPr>
                <w:rFonts w:hint="eastAsia" w:ascii="宋体" w:hAnsi="宋体" w:eastAsia="宋体" w:cs="宋体"/>
                <w:b w:val="0"/>
                <w:bCs/>
              </w:rPr>
              <w:t>AuthConfiguration</w:t>
            </w:r>
            <w:r>
              <w:rPr>
                <w:rFonts w:hint="eastAsia"/>
                <w:lang w:val="en-US" w:eastAsia="zh-Hans"/>
              </w:rPr>
              <w:t>结构说明。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5" w:hRule="atLeast"/>
        </w:trPr>
        <w:tc>
          <w:tcPr>
            <w:tcW w:w="767" w:type="dxa"/>
            <w:vMerge w:val="continue"/>
          </w:tcPr>
          <w:p/>
        </w:tc>
        <w:tc>
          <w:tcPr>
            <w:tcW w:w="2551" w:type="dxa"/>
          </w:tcPr>
          <w:p>
            <w:r>
              <w:rPr>
                <w:rFonts w:hint="eastAsia"/>
              </w:rPr>
              <w:t>complete</w:t>
            </w:r>
          </w:p>
        </w:tc>
        <w:tc>
          <w:tcPr>
            <w:tcW w:w="2669" w:type="dxa"/>
          </w:tcPr>
          <w:p>
            <w:pPr>
              <w:rPr>
                <w:rFonts w:hint="default" w:eastAsia="宋体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bloc</w:t>
            </w:r>
            <w:r>
              <w:rPr>
                <w:rFonts w:hint="default"/>
                <w:lang w:eastAsia="zh-Hans"/>
              </w:rPr>
              <w:t>k</w:t>
            </w:r>
          </w:p>
        </w:tc>
        <w:tc>
          <w:tcPr>
            <w:tcW w:w="2098" w:type="dxa"/>
          </w:tcPr>
          <w:p>
            <w:pPr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授权返回结果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767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/>
              </w:rPr>
              <w:t>结果回调说明</w:t>
            </w:r>
          </w:p>
          <w:p>
            <w:pPr>
              <w:jc w:val="center"/>
            </w:pPr>
          </w:p>
        </w:tc>
        <w:tc>
          <w:tcPr>
            <w:tcW w:w="5220" w:type="dxa"/>
            <w:gridSpan w:val="2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AuthResultCodeSucceed</w:t>
            </w:r>
          </w:p>
        </w:tc>
        <w:tc>
          <w:tcPr>
            <w:tcW w:w="2098" w:type="dxa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登录成功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4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AuthResultVerityServerFailed</w:t>
            </w:r>
          </w:p>
        </w:tc>
        <w:tc>
          <w:tcPr>
            <w:tcW w:w="2098" w:type="dxa"/>
          </w:tcPr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>开启可信证书校验时，校验失败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AuthResultCodeFirstLoginError</w:t>
            </w:r>
          </w:p>
        </w:tc>
        <w:tc>
          <w:tcPr>
            <w:tcW w:w="2098" w:type="dxa"/>
          </w:tcPr>
          <w:p>
            <w:r>
              <w:rPr>
                <w:rFonts w:hint="eastAsia"/>
              </w:rPr>
              <w:t>首次密码登陆,需要修改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r>
              <w:rPr>
                <w:rFonts w:hint="eastAsia"/>
              </w:rPr>
              <w:t>AuthResultCodeSMSCheckWarning</w:t>
            </w:r>
          </w:p>
        </w:tc>
        <w:tc>
          <w:tcPr>
            <w:tcW w:w="2098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需要进行双因子验证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AuthResultCodeLoginFailed</w:t>
            </w:r>
          </w:p>
        </w:tc>
        <w:tc>
          <w:tcPr>
            <w:tcW w:w="2098" w:type="dxa"/>
          </w:tcPr>
          <w:p>
            <w:pPr>
              <w:rPr>
                <w:rFonts w:hint="eastAsia" w:eastAsia="宋体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登录失败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AuthResultCodeUserExpireWeakError</w:t>
            </w:r>
          </w:p>
        </w:tc>
        <w:tc>
          <w:tcPr>
            <w:tcW w:w="2098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您的密码已过期，请改用网页登陆，并修改密码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AuthResultCodeStatusRefuse</w:t>
            </w:r>
          </w:p>
        </w:tc>
        <w:tc>
          <w:tcPr>
            <w:tcW w:w="2098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当前非等待授权状态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AuthResultCodeCNEMFailed</w:t>
            </w:r>
          </w:p>
        </w:tc>
        <w:tc>
          <w:tcPr>
            <w:tcW w:w="2098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网络扩展失败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  <w:vMerge w:val="continue"/>
          </w:tcPr>
          <w:p/>
        </w:tc>
        <w:tc>
          <w:tcPr>
            <w:tcW w:w="5220" w:type="dxa"/>
            <w:gridSpan w:val="2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AuthResultCodeNotSupportUDP</w:t>
            </w:r>
          </w:p>
        </w:tc>
        <w:tc>
          <w:tcPr>
            <w:tcW w:w="2098" w:type="dxa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Udp隧道建立失败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1" w:hRule="atLeast"/>
        </w:trPr>
        <w:tc>
          <w:tcPr>
            <w:tcW w:w="767" w:type="dxa"/>
          </w:tcPr>
          <w:p>
            <w:pPr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318" w:type="dxa"/>
            <w:gridSpan w:val="3"/>
          </w:tcPr>
          <w:p>
            <w:pPr>
              <w:rPr>
                <w:rFonts w:hint="eastAsia"/>
              </w:rPr>
            </w:pPr>
            <w:r>
              <w:drawing>
                <wp:inline distT="0" distB="0" distL="114300" distR="114300">
                  <wp:extent cx="4069080" cy="1305560"/>
                  <wp:effectExtent l="0" t="0" r="20320" b="15240"/>
                  <wp:docPr id="4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9080" cy="130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2" w:name="_Toc104463065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关闭VPN连接</w:t>
      </w:r>
      <w:bookmarkEnd w:id="32"/>
    </w:p>
    <w:tbl>
      <w:tblPr>
        <w:tblStyle w:val="29"/>
        <w:tblW w:w="8063" w:type="dxa"/>
        <w:tblInd w:w="28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9"/>
        <w:gridCol w:w="726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799" w:type="dxa"/>
          </w:tcPr>
          <w:p>
            <w:pPr>
              <w:jc w:val="left"/>
            </w:pPr>
            <w:r>
              <w:rPr>
                <w:rFonts w:hint="eastAsia"/>
              </w:rPr>
              <w:t>名称</w:t>
            </w:r>
          </w:p>
        </w:tc>
        <w:tc>
          <w:tcPr>
            <w:tcW w:w="7264" w:type="dxa"/>
          </w:tcPr>
          <w:p>
            <w:pPr>
              <w:jc w:val="left"/>
            </w:pPr>
            <w:r>
              <w:t>- (void)disconnect;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2" w:hRule="atLeast"/>
        </w:trPr>
        <w:tc>
          <w:tcPr>
            <w:tcW w:w="799" w:type="dxa"/>
          </w:tcPr>
          <w:p>
            <w:pPr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7264" w:type="dxa"/>
          </w:tcPr>
          <w:p>
            <w:pPr>
              <w:jc w:val="left"/>
            </w:pPr>
            <w:r>
              <w:rPr>
                <w:rFonts w:hint="eastAsia"/>
              </w:rPr>
              <w:t>关闭VPN连接</w:t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3" w:name="_Toc1428671588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收集日志</w:t>
      </w:r>
      <w:bookmarkEnd w:id="33"/>
    </w:p>
    <w:tbl>
      <w:tblPr>
        <w:tblStyle w:val="29"/>
        <w:tblW w:w="8314" w:type="dxa"/>
        <w:tblInd w:w="3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1"/>
        <w:gridCol w:w="75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7" w:hRule="atLeast"/>
        </w:trPr>
        <w:tc>
          <w:tcPr>
            <w:tcW w:w="751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名称</w:t>
            </w:r>
          </w:p>
        </w:tc>
        <w:tc>
          <w:tcPr>
            <w:tcW w:w="7563" w:type="dxa"/>
          </w:tcPr>
          <w:p>
            <w:pPr>
              <w:ind w:left="-41"/>
              <w:jc w:val="left"/>
            </w:pPr>
            <w:r>
              <w:t>- (void)collectLog</w:t>
            </w:r>
            <w:r>
              <w:rPr>
                <w:rFonts w:hint="default"/>
              </w:rPr>
              <w:t>Complete</w:t>
            </w:r>
            <w:r>
              <w:t>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751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7563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收集日志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751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添加</w:t>
            </w:r>
            <w:r>
              <w:t>日志</w:t>
            </w:r>
          </w:p>
        </w:tc>
        <w:tc>
          <w:tcPr>
            <w:tcW w:w="7563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需要</w:t>
            </w:r>
            <w:r>
              <w:t>在代码中添加日志</w:t>
            </w:r>
            <w:r>
              <w:rPr>
                <w:rFonts w:hint="eastAsia"/>
              </w:rPr>
              <w:t>需要引入</w:t>
            </w:r>
            <w:r>
              <w:t xml:space="preserve"> “import  &lt;SecoSDK/WriteLog.h&gt;”,</w:t>
            </w:r>
            <w:r>
              <w:rPr>
                <w:rFonts w:hint="eastAsia"/>
              </w:rPr>
              <w:t>直接使用 “</w:t>
            </w:r>
            <w:r>
              <w:t>LOGWSERR(format,...)</w:t>
            </w:r>
            <w:r>
              <w:rPr>
                <w:rFonts w:hint="eastAsia"/>
              </w:rPr>
              <w:t>、</w:t>
            </w:r>
            <w:r>
              <w:t>LOGWSWARN(format,...)</w:t>
            </w:r>
            <w:r>
              <w:rPr>
                <w:rFonts w:hint="eastAsia"/>
              </w:rPr>
              <w:t>、</w:t>
            </w:r>
            <w:r>
              <w:t>LOGWSNOTICE(format,...)</w:t>
            </w:r>
            <w:r>
              <w:rPr>
                <w:rFonts w:hint="eastAsia"/>
              </w:rPr>
              <w:t>、</w:t>
            </w:r>
            <w:r>
              <w:t>LOGWSDEBUG(format,...)</w:t>
            </w:r>
            <w:r>
              <w:rPr>
                <w:rFonts w:hint="eastAsia"/>
              </w:rPr>
              <w:t>”进行添加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" w:hRule="atLeast"/>
        </w:trPr>
        <w:tc>
          <w:tcPr>
            <w:tcW w:w="751" w:type="dxa"/>
          </w:tcPr>
          <w:p>
            <w:pPr>
              <w:ind w:left="-41"/>
              <w:jc w:val="left"/>
            </w:pPr>
            <w:r>
              <w:rPr>
                <w:rFonts w:hint="eastAsia"/>
              </w:rPr>
              <w:t>备注</w:t>
            </w:r>
          </w:p>
        </w:tc>
        <w:tc>
          <w:tcPr>
            <w:tcW w:w="7563" w:type="dxa"/>
          </w:tcPr>
          <w:p>
            <w:pPr>
              <w:ind w:left="-41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</w:rPr>
              <w:t>日志</w:t>
            </w:r>
            <w:r>
              <w:rPr>
                <w:rFonts w:hint="eastAsia"/>
                <w:lang w:val="en-US" w:eastAsia="zh-Hans"/>
              </w:rPr>
              <w:t>将保存到主应用的沙盒中。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" w:hRule="atLeast"/>
        </w:trPr>
        <w:tc>
          <w:tcPr>
            <w:tcW w:w="751" w:type="dxa"/>
          </w:tcPr>
          <w:p>
            <w:pPr>
              <w:ind w:left="-41"/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563" w:type="dxa"/>
          </w:tcPr>
          <w:p>
            <w:pPr>
              <w:ind w:left="-41"/>
              <w:jc w:val="left"/>
              <w:rPr>
                <w:rFonts w:hint="eastAsia"/>
              </w:rPr>
            </w:pPr>
            <w:r>
              <w:drawing>
                <wp:inline distT="0" distB="0" distL="114300" distR="114300">
                  <wp:extent cx="3971925" cy="1056005"/>
                  <wp:effectExtent l="0" t="0" r="15875" b="10795"/>
                  <wp:docPr id="4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1056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4" w:name="_Toc66872240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修改登录密码</w:t>
      </w:r>
      <w:bookmarkEnd w:id="34"/>
    </w:p>
    <w:tbl>
      <w:tblPr>
        <w:tblStyle w:val="29"/>
        <w:tblpPr w:leftFromText="180" w:rightFromText="180" w:vertAnchor="text" w:horzAnchor="page" w:tblpX="1768" w:tblpY="463"/>
        <w:tblOverlap w:val="never"/>
        <w:tblW w:w="84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3"/>
        <w:gridCol w:w="2816"/>
        <w:gridCol w:w="3088"/>
        <w:gridCol w:w="1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9" w:hRule="atLeast"/>
        </w:trPr>
        <w:tc>
          <w:tcPr>
            <w:tcW w:w="573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名称</w:t>
            </w:r>
          </w:p>
          <w:p>
            <w:pPr>
              <w:ind w:left="22"/>
              <w:jc w:val="left"/>
            </w:pPr>
          </w:p>
        </w:tc>
        <w:tc>
          <w:tcPr>
            <w:tcW w:w="7842" w:type="dxa"/>
            <w:gridSpan w:val="3"/>
          </w:tcPr>
          <w:p>
            <w:pPr>
              <w:widowControl/>
              <w:spacing w:line="24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>- (void)modifyPasswordWithOldPassword:(NSString *)oldPassword</w:t>
            </w:r>
          </w:p>
          <w:p>
            <w:pPr>
              <w:widowControl/>
              <w:spacing w:line="24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 xml:space="preserve">                        toNewPassword:(NSString *)newPassword</w:t>
            </w:r>
          </w:p>
          <w:p>
            <w:pPr>
              <w:widowControl/>
              <w:spacing w:line="24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 xml:space="preserve">                       verifyPassword:(NSString *)verifyPassword</w:t>
            </w:r>
          </w:p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 xml:space="preserve">                             complete:(nullable void (^)(ModifyPasswordResultCode code))complete;</w:t>
            </w:r>
          </w:p>
          <w:p>
            <w:pPr>
              <w:ind w:left="22"/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573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7842" w:type="dxa"/>
            <w:gridSpan w:val="3"/>
          </w:tcPr>
          <w:p>
            <w:pPr>
              <w:ind w:left="22"/>
              <w:jc w:val="left"/>
            </w:pPr>
            <w:r>
              <w:rPr>
                <w:rFonts w:hint="eastAsia"/>
              </w:rPr>
              <w:t>修改登录密码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573" w:type="dxa"/>
            <w:vMerge w:val="restart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参数</w:t>
            </w: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参数名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类型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t>oldPassword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t>NSString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旧密码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t>newPassword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t>NSString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新密码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verifyPassword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t>NSString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确认密码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  <w:rPr>
                <w:rFonts w:hint="eastAsia" w:eastAsia="宋体"/>
                <w:lang w:val="en-US" w:eastAsia="zh-Hans"/>
              </w:rPr>
            </w:pPr>
            <w:r>
              <w:t>complet</w:t>
            </w:r>
            <w:r>
              <w:rPr>
                <w:rFonts w:hint="eastAsia"/>
                <w:lang w:val="en-US" w:eastAsia="zh-Hans"/>
              </w:rPr>
              <w:t>e</w:t>
            </w:r>
          </w:p>
        </w:tc>
        <w:tc>
          <w:tcPr>
            <w:tcW w:w="3088" w:type="dxa"/>
          </w:tcPr>
          <w:p>
            <w:pPr>
              <w:ind w:left="22"/>
              <w:jc w:val="left"/>
              <w:rPr>
                <w:rFonts w:hint="default"/>
              </w:rPr>
            </w:pPr>
            <w:r>
              <w:rPr>
                <w:rFonts w:hint="default"/>
              </w:rPr>
              <w:t>block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修改结果回调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573" w:type="dxa"/>
            <w:vMerge w:val="restart"/>
          </w:tcPr>
          <w:p>
            <w:r>
              <w:rPr>
                <w:rFonts w:hint="eastAsia"/>
              </w:rPr>
              <w:t>结果回调说明</w:t>
            </w:r>
          </w:p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</w:pPr>
            <w:r>
              <w:rPr>
                <w:rFonts w:hint="eastAsia"/>
              </w:rPr>
              <w:t>ModifyPasswordResultCodeSucceed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修改成功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</w:pPr>
            <w:r>
              <w:rPr>
                <w:rFonts w:hint="eastAsia"/>
              </w:rPr>
              <w:t>ModifyPasswordResultCodeOldPwdError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旧密码错误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ModifyPasswordResultCodeIsLowError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修改密码时新密码不符合低密码策略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  <w:rPr>
                <w:rFonts w:hint="default"/>
              </w:rPr>
            </w:pPr>
            <w:r>
              <w:t>\</w:t>
            </w: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ModifyPasswordResultCodeIsMiddleError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修改密码时新密码不符合中密码策略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ModifyPasswordResultCodeIsHighError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修改密码时新密码不符合高密码策略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ModifyPasswordResultCodeFailed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其他错误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ModifyPasswordResultCodePasswordFmtError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密码格式错误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ModifyPasswordResultCodeNewVerifyPassword</w:t>
            </w:r>
            <w:r>
              <w:rPr>
                <w:rFonts w:hint="eastAsia"/>
                <w:lang w:val="en-US" w:eastAsia="zh-Hans"/>
              </w:rPr>
              <w:t>D</w:t>
            </w:r>
            <w:r>
              <w:rPr>
                <w:rFonts w:hint="default"/>
                <w:lang w:eastAsia="zh-Hans"/>
              </w:rPr>
              <w:t>iff</w:t>
            </w:r>
            <w:r>
              <w:rPr>
                <w:rFonts w:hint="eastAsia"/>
              </w:rPr>
              <w:t>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新密码和确认密码</w:t>
            </w:r>
            <w:r>
              <w:rPr>
                <w:rFonts w:hint="eastAsia"/>
                <w:lang w:val="en-US" w:eastAsia="zh-Hans"/>
              </w:rPr>
              <w:t>不</w:t>
            </w:r>
            <w:r>
              <w:rPr>
                <w:rFonts w:hint="eastAsia"/>
              </w:rPr>
              <w:t>一致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ModifyPasswordResultCodeNewPasswordSameError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新密码和旧密码一致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ModifyPasswordResultCodeNotEnabled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不允许修改密码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</w:trPr>
        <w:tc>
          <w:tcPr>
            <w:tcW w:w="573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备注</w:t>
            </w:r>
          </w:p>
        </w:tc>
        <w:tc>
          <w:tcPr>
            <w:tcW w:w="7842" w:type="dxa"/>
            <w:gridSpan w:val="3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只能是</w:t>
            </w:r>
            <w:r>
              <w:t>在</w:t>
            </w:r>
            <w:r>
              <w:rPr>
                <w:rFonts w:hint="eastAsia"/>
              </w:rPr>
              <w:t>连接成功</w:t>
            </w:r>
            <w:r>
              <w:t>状态下才可以进行密码修改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</w:trPr>
        <w:tc>
          <w:tcPr>
            <w:tcW w:w="573" w:type="dxa"/>
          </w:tcPr>
          <w:p>
            <w:pPr>
              <w:ind w:left="22"/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842" w:type="dxa"/>
            <w:gridSpan w:val="3"/>
          </w:tcPr>
          <w:p>
            <w:pPr>
              <w:ind w:left="22"/>
              <w:jc w:val="left"/>
              <w:rPr>
                <w:rFonts w:hint="eastAsia"/>
              </w:rPr>
            </w:pPr>
            <w:r>
              <w:drawing>
                <wp:inline distT="0" distB="0" distL="114300" distR="114300">
                  <wp:extent cx="4315460" cy="1105535"/>
                  <wp:effectExtent l="0" t="0" r="2540" b="12065"/>
                  <wp:docPr id="4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5460" cy="110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5" w:name="_Toc1435603312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双因子认证</w:t>
      </w:r>
      <w:bookmarkEnd w:id="35"/>
    </w:p>
    <w:tbl>
      <w:tblPr>
        <w:tblStyle w:val="29"/>
        <w:tblpPr w:leftFromText="180" w:rightFromText="180" w:vertAnchor="text" w:horzAnchor="page" w:tblpX="1768" w:tblpY="463"/>
        <w:tblOverlap w:val="never"/>
        <w:tblW w:w="84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3"/>
        <w:gridCol w:w="2816"/>
        <w:gridCol w:w="3088"/>
        <w:gridCol w:w="1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9" w:hRule="atLeast"/>
        </w:trPr>
        <w:tc>
          <w:tcPr>
            <w:tcW w:w="573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名称</w:t>
            </w:r>
          </w:p>
          <w:p>
            <w:pPr>
              <w:ind w:left="22"/>
              <w:jc w:val="left"/>
            </w:pPr>
          </w:p>
        </w:tc>
        <w:tc>
          <w:tcPr>
            <w:tcW w:w="7842" w:type="dxa"/>
            <w:gridSpan w:val="3"/>
          </w:tcPr>
          <w:p>
            <w:pPr>
              <w:widowControl/>
              <w:spacing w:line="240" w:lineRule="auto"/>
              <w:jc w:val="left"/>
              <w:rPr>
                <w:rFonts w:hint="eastAsia"/>
              </w:rPr>
            </w:pPr>
            <w:r>
              <w:rPr>
                <w:rFonts w:hint="eastAsia"/>
              </w:rPr>
              <w:t>- (void)verificationCode:(NSString *)verificationCode</w:t>
            </w:r>
          </w:p>
          <w:p>
            <w:pPr>
              <w:widowControl/>
              <w:spacing w:line="240" w:lineRule="auto"/>
              <w:jc w:val="left"/>
            </w:pPr>
            <w:r>
              <w:rPr>
                <w:rFonts w:hint="eastAsia"/>
              </w:rPr>
              <w:t xml:space="preserve">                complete:(void(^)(VerificationCodeResultCode code))complete;</w:t>
            </w:r>
          </w:p>
          <w:p>
            <w:pPr>
              <w:ind w:left="22"/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573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7842" w:type="dxa"/>
            <w:gridSpan w:val="3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双因子认证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" w:hRule="atLeast"/>
        </w:trPr>
        <w:tc>
          <w:tcPr>
            <w:tcW w:w="573" w:type="dxa"/>
            <w:vMerge w:val="restart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参数</w:t>
            </w: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参数名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类型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0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verificationCode</w:t>
            </w:r>
          </w:p>
        </w:tc>
        <w:tc>
          <w:tcPr>
            <w:tcW w:w="3088" w:type="dxa"/>
          </w:tcPr>
          <w:p>
            <w:pPr>
              <w:ind w:left="22"/>
              <w:jc w:val="left"/>
            </w:pPr>
            <w:r>
              <w:t>NSString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 w:eastAsia="宋体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验证码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8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2816" w:type="dxa"/>
          </w:tcPr>
          <w:p>
            <w:pPr>
              <w:ind w:left="22"/>
              <w:jc w:val="left"/>
              <w:rPr>
                <w:rFonts w:hint="eastAsia" w:eastAsia="宋体"/>
                <w:lang w:val="en-US" w:eastAsia="zh-Hans"/>
              </w:rPr>
            </w:pPr>
            <w:r>
              <w:t>complet</w:t>
            </w:r>
            <w:r>
              <w:rPr>
                <w:rFonts w:hint="eastAsia"/>
                <w:lang w:val="en-US" w:eastAsia="zh-Hans"/>
              </w:rPr>
              <w:t>e</w:t>
            </w:r>
          </w:p>
        </w:tc>
        <w:tc>
          <w:tcPr>
            <w:tcW w:w="3088" w:type="dxa"/>
          </w:tcPr>
          <w:p>
            <w:pPr>
              <w:ind w:left="22"/>
              <w:jc w:val="left"/>
              <w:rPr>
                <w:rFonts w:hint="default"/>
              </w:rPr>
            </w:pPr>
            <w:r>
              <w:rPr>
                <w:rFonts w:hint="default"/>
              </w:rPr>
              <w:t>block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结果回调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5" w:hRule="atLeast"/>
        </w:trPr>
        <w:tc>
          <w:tcPr>
            <w:tcW w:w="573" w:type="dxa"/>
            <w:vMerge w:val="restart"/>
          </w:tcPr>
          <w:p>
            <w:r>
              <w:rPr>
                <w:rFonts w:hint="eastAsia"/>
              </w:rPr>
              <w:t>结果回调说明</w:t>
            </w:r>
          </w:p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</w:pPr>
            <w:r>
              <w:rPr>
                <w:rFonts w:hint="eastAsia"/>
              </w:rPr>
              <w:t>VerificationCodeResultCodeSucceed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双因子登陆成功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</w:pPr>
            <w:r>
              <w:rPr>
                <w:rFonts w:hint="eastAsia"/>
              </w:rPr>
              <w:t>VerificationCodeResultCodeFailed</w:t>
            </w:r>
          </w:p>
        </w:tc>
        <w:tc>
          <w:tcPr>
            <w:tcW w:w="1938" w:type="dxa"/>
          </w:tcPr>
          <w:p>
            <w:pPr>
              <w:ind w:left="22"/>
              <w:jc w:val="left"/>
            </w:pPr>
            <w:r>
              <w:rPr>
                <w:rFonts w:hint="eastAsia"/>
              </w:rPr>
              <w:t>双因子验证失败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VerificationCodeResultCodeStatusRefuse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当前非等待双因子认证状态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" w:hRule="atLeast"/>
        </w:trPr>
        <w:tc>
          <w:tcPr>
            <w:tcW w:w="573" w:type="dxa"/>
            <w:vMerge w:val="continue"/>
          </w:tcPr>
          <w:p>
            <w:pPr>
              <w:ind w:left="22"/>
              <w:jc w:val="left"/>
            </w:pPr>
          </w:p>
        </w:tc>
        <w:tc>
          <w:tcPr>
            <w:tcW w:w="5904" w:type="dxa"/>
            <w:gridSpan w:val="2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ModifyPasswordResultCodeNotEnabled</w:t>
            </w:r>
          </w:p>
        </w:tc>
        <w:tc>
          <w:tcPr>
            <w:tcW w:w="1938" w:type="dxa"/>
          </w:tcPr>
          <w:p>
            <w:pPr>
              <w:ind w:left="22"/>
              <w:jc w:val="left"/>
              <w:rPr>
                <w:rFonts w:hint="eastAsia"/>
              </w:rPr>
            </w:pPr>
            <w:r>
              <w:rPr>
                <w:rFonts w:hint="eastAsia"/>
              </w:rPr>
              <w:t>不允许修改密码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</w:trPr>
        <w:tc>
          <w:tcPr>
            <w:tcW w:w="573" w:type="dxa"/>
          </w:tcPr>
          <w:p>
            <w:pPr>
              <w:ind w:left="22"/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842" w:type="dxa"/>
            <w:gridSpan w:val="3"/>
          </w:tcPr>
          <w:p>
            <w:pPr>
              <w:ind w:left="22"/>
              <w:jc w:val="left"/>
            </w:pPr>
            <w:r>
              <w:drawing>
                <wp:inline distT="0" distB="0" distL="114300" distR="114300">
                  <wp:extent cx="4230370" cy="1196975"/>
                  <wp:effectExtent l="0" t="0" r="11430" b="22225"/>
                  <wp:docPr id="4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0370" cy="119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6" w:name="_Toc1206090739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获取日志的文件夹绝对路径</w:t>
      </w:r>
      <w:bookmarkEnd w:id="36"/>
    </w:p>
    <w:tbl>
      <w:tblPr>
        <w:tblStyle w:val="29"/>
        <w:tblW w:w="8953" w:type="dxa"/>
        <w:tblInd w:w="22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5"/>
        <w:gridCol w:w="80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名称</w:t>
            </w:r>
          </w:p>
        </w:tc>
        <w:tc>
          <w:tcPr>
            <w:tcW w:w="8048" w:type="dxa"/>
          </w:tcPr>
          <w:p>
            <w:pPr>
              <w:jc w:val="left"/>
            </w:pPr>
            <w:r>
              <w:rPr>
                <w:rFonts w:hint="eastAsia"/>
              </w:rPr>
              <w:t>- (NSString *)getLogPath;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1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8048" w:type="dxa"/>
          </w:tcPr>
          <w:p>
            <w:pPr>
              <w:jc w:val="left"/>
            </w:pPr>
            <w:r>
              <w:rPr>
                <w:rFonts w:hint="eastAsia"/>
              </w:rPr>
              <w:t>获取日志的文件夹绝对路径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905" w:type="dxa"/>
          </w:tcPr>
          <w:p>
            <w:pPr>
              <w:jc w:val="left"/>
            </w:pPr>
            <w:r>
              <w:rPr>
                <w:rFonts w:hint="eastAsia"/>
              </w:rPr>
              <w:t>备注</w:t>
            </w:r>
          </w:p>
        </w:tc>
        <w:tc>
          <w:tcPr>
            <w:tcW w:w="8048" w:type="dxa"/>
          </w:tcPr>
          <w:p>
            <w:pPr>
              <w:jc w:val="left"/>
              <w:rPr>
                <w:rFonts w:hint="default" w:eastAsia="宋体"/>
                <w:lang w:val="en-US" w:eastAsia="zh-Hans"/>
              </w:rPr>
            </w:pP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7" w:name="_Toc668906340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根据配置名称删除配置</w:t>
      </w:r>
      <w:bookmarkEnd w:id="37"/>
    </w:p>
    <w:tbl>
      <w:tblPr>
        <w:tblStyle w:val="29"/>
        <w:tblW w:w="8547" w:type="dxa"/>
        <w:tblInd w:w="22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7"/>
        <w:gridCol w:w="5259"/>
        <w:gridCol w:w="1933"/>
        <w:gridCol w:w="7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1" w:hRule="atLeast"/>
        </w:trPr>
        <w:tc>
          <w:tcPr>
            <w:tcW w:w="637" w:type="dxa"/>
          </w:tcPr>
          <w:p>
            <w:pPr>
              <w:jc w:val="left"/>
            </w:pPr>
            <w:r>
              <w:rPr>
                <w:rFonts w:hint="eastAsia"/>
              </w:rPr>
              <w:t>名称</w:t>
            </w:r>
          </w:p>
        </w:tc>
        <w:tc>
          <w:tcPr>
            <w:tcW w:w="7910" w:type="dxa"/>
            <w:gridSpan w:val="3"/>
          </w:tcPr>
          <w:p>
            <w:pPr>
              <w:jc w:val="left"/>
            </w:pPr>
            <w:r>
              <w:rPr>
                <w:rFonts w:hint="eastAsia"/>
              </w:rPr>
              <w:t>- (void)deleteConfigWithName:(NSString *)configName</w:t>
            </w:r>
            <w:r>
              <w:rPr>
                <w:rFonts w:hint="default"/>
              </w:rPr>
              <w:t xml:space="preserve"> </w:t>
            </w:r>
            <w:r>
              <w:rPr>
                <w:rFonts w:hint="eastAsia"/>
              </w:rPr>
              <w:t>complete:(void (^)(DeleteConnectionConfigurationResultCode))complete;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1" w:hRule="atLeast"/>
        </w:trPr>
        <w:tc>
          <w:tcPr>
            <w:tcW w:w="637" w:type="dxa"/>
          </w:tcPr>
          <w:p>
            <w:pPr>
              <w:jc w:val="left"/>
            </w:pPr>
            <w:r>
              <w:rPr>
                <w:rFonts w:hint="eastAsia"/>
              </w:rPr>
              <w:t>功能</w:t>
            </w:r>
          </w:p>
        </w:tc>
        <w:tc>
          <w:tcPr>
            <w:tcW w:w="7910" w:type="dxa"/>
            <w:gridSpan w:val="3"/>
          </w:tcPr>
          <w:p>
            <w:pPr>
              <w:jc w:val="left"/>
            </w:pPr>
            <w:r>
              <w:rPr>
                <w:rFonts w:hint="eastAsia" w:ascii="宋体" w:hAnsi="宋体" w:eastAsia="宋体" w:cs="宋体"/>
              </w:rPr>
              <w:t>根据配置名称删除配置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637" w:type="dxa"/>
            <w:vMerge w:val="restart"/>
            <w:vAlign w:val="top"/>
          </w:tcPr>
          <w:p>
            <w:pPr>
              <w:ind w:left="22" w:leftChars="0"/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</w:rPr>
              <w:t>参数</w:t>
            </w:r>
          </w:p>
        </w:tc>
        <w:tc>
          <w:tcPr>
            <w:tcW w:w="5259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</w:rPr>
              <w:t>参数名</w:t>
            </w:r>
          </w:p>
        </w:tc>
        <w:tc>
          <w:tcPr>
            <w:tcW w:w="1933" w:type="dxa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类型</w:t>
            </w:r>
          </w:p>
        </w:tc>
        <w:tc>
          <w:tcPr>
            <w:tcW w:w="718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9" w:hRule="atLeast"/>
        </w:trPr>
        <w:tc>
          <w:tcPr>
            <w:tcW w:w="637" w:type="dxa"/>
            <w:vMerge w:val="continue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</w:p>
        </w:tc>
        <w:tc>
          <w:tcPr>
            <w:tcW w:w="5259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/>
              </w:rPr>
              <w:t>configName</w:t>
            </w:r>
            <w:r>
              <w:rPr>
                <w:rFonts w:hint="default"/>
              </w:rPr>
              <w:t xml:space="preserve"> </w:t>
            </w:r>
          </w:p>
        </w:tc>
        <w:tc>
          <w:tcPr>
            <w:tcW w:w="1933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t>NSString</w:t>
            </w:r>
          </w:p>
        </w:tc>
        <w:tc>
          <w:tcPr>
            <w:tcW w:w="718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 w:eastAsia="宋体"/>
                <w:lang w:val="en-US" w:eastAsia="zh-Hans"/>
              </w:rPr>
              <w:t>配置名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637" w:type="dxa"/>
            <w:vMerge w:val="continue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</w:p>
        </w:tc>
        <w:tc>
          <w:tcPr>
            <w:tcW w:w="5259" w:type="dxa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complete</w:t>
            </w:r>
          </w:p>
        </w:tc>
        <w:tc>
          <w:tcPr>
            <w:tcW w:w="1933" w:type="dxa"/>
            <w:vAlign w:val="top"/>
          </w:tcPr>
          <w:p>
            <w:pPr>
              <w:ind w:left="22" w:leftChars="0"/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block</w:t>
            </w:r>
          </w:p>
        </w:tc>
        <w:tc>
          <w:tcPr>
            <w:tcW w:w="718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 w:eastAsia="宋体"/>
                <w:lang w:val="en-US" w:eastAsia="zh-Hans"/>
              </w:rPr>
              <w:t>删除结果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637" w:type="dxa"/>
            <w:vMerge w:val="restart"/>
            <w:vAlign w:val="top"/>
          </w:tcPr>
          <w:p>
            <w:r>
              <w:rPr>
                <w:rFonts w:hint="eastAsia"/>
              </w:rPr>
              <w:t>结果回调说明</w:t>
            </w:r>
          </w:p>
          <w:p>
            <w:pPr>
              <w:ind w:left="22" w:leftChars="0"/>
              <w:jc w:val="left"/>
              <w:rPr>
                <w:rFonts w:hint="eastAsia"/>
              </w:rPr>
            </w:pPr>
          </w:p>
        </w:tc>
        <w:tc>
          <w:tcPr>
            <w:tcW w:w="7192" w:type="dxa"/>
            <w:gridSpan w:val="2"/>
            <w:vAlign w:val="top"/>
          </w:tcPr>
          <w:p>
            <w:pPr>
              <w:ind w:left="22" w:leftChars="0"/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eastAsia"/>
              </w:rPr>
              <w:t>DeleteConnectionConfigurationResultCodeSucceed</w:t>
            </w:r>
          </w:p>
        </w:tc>
        <w:tc>
          <w:tcPr>
            <w:tcW w:w="718" w:type="dxa"/>
            <w:vAlign w:val="top"/>
          </w:tcPr>
          <w:p>
            <w:r>
              <w:rPr>
                <w:rFonts w:hint="eastAsia"/>
                <w:lang w:val="en-US" w:eastAsia="zh-Hans"/>
              </w:rPr>
              <w:t>删除</w:t>
            </w:r>
            <w:r>
              <w:rPr>
                <w:rFonts w:hint="eastAsia"/>
              </w:rPr>
              <w:t>成功</w:t>
            </w:r>
          </w:p>
          <w:p>
            <w:pPr>
              <w:ind w:left="22" w:leftChars="0"/>
              <w:jc w:val="left"/>
              <w:rPr>
                <w:rFonts w:hint="eastAsia" w:eastAsia="宋体"/>
                <w:lang w:val="en-US" w:eastAsia="zh-Hans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637" w:type="dxa"/>
            <w:vMerge w:val="continue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</w:p>
        </w:tc>
        <w:tc>
          <w:tcPr>
            <w:tcW w:w="7192" w:type="dxa"/>
            <w:gridSpan w:val="2"/>
            <w:vAlign w:val="top"/>
          </w:tcPr>
          <w:p>
            <w:pPr>
              <w:ind w:left="22" w:leftChars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DeleteConnectionConfigurationResultCodeFailed</w:t>
            </w:r>
          </w:p>
        </w:tc>
        <w:tc>
          <w:tcPr>
            <w:tcW w:w="718" w:type="dxa"/>
            <w:vAlign w:val="top"/>
          </w:tcPr>
          <w:p>
            <w:pPr>
              <w:ind w:left="22" w:leftChars="0"/>
              <w:jc w:val="left"/>
              <w:rPr>
                <w:rFonts w:hint="default" w:eastAsia="宋体"/>
                <w:lang w:val="en-US" w:eastAsia="zh-Hans"/>
              </w:rPr>
            </w:pPr>
            <w:r>
              <w:rPr>
                <w:rFonts w:hint="eastAsia" w:eastAsia="宋体"/>
                <w:lang w:val="en-US" w:eastAsia="zh-Hans"/>
              </w:rPr>
              <w:t>删除失败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9" w:hRule="atLeast"/>
        </w:trPr>
        <w:tc>
          <w:tcPr>
            <w:tcW w:w="637" w:type="dxa"/>
          </w:tcPr>
          <w:p>
            <w:pPr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示例</w:t>
            </w:r>
          </w:p>
        </w:tc>
        <w:tc>
          <w:tcPr>
            <w:tcW w:w="7910" w:type="dxa"/>
            <w:gridSpan w:val="3"/>
          </w:tcPr>
          <w:p>
            <w:pPr>
              <w:jc w:val="left"/>
              <w:rPr>
                <w:rFonts w:hint="default" w:eastAsia="宋体"/>
                <w:lang w:val="en-US" w:eastAsia="zh-Hans"/>
              </w:rPr>
            </w:pPr>
            <w:r>
              <w:drawing>
                <wp:inline distT="0" distB="0" distL="114300" distR="114300">
                  <wp:extent cx="4688840" cy="562610"/>
                  <wp:effectExtent l="0" t="0" r="10160" b="21590"/>
                  <wp:docPr id="4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884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59"/>
        <w:numPr>
          <w:numId w:val="0"/>
        </w:numPr>
        <w:ind w:leftChars="0"/>
        <w:outlineLvl w:val="1"/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eastAsia="zh-Hans" w:bidi="ar-SA"/>
        </w:rPr>
      </w:pPr>
      <w:bookmarkStart w:id="38" w:name="_Toc231964335"/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CN" w:bidi="ar-SA"/>
        </w:rPr>
        <w:t>4.</w:t>
      </w:r>
      <w:r>
        <w:rPr>
          <w:rFonts w:hint="eastAsia" w:ascii="Arial" w:hAnsi="Arial" w:eastAsia="黑体" w:cstheme="minorBidi"/>
          <w:b/>
          <w:bCs w:val="0"/>
          <w:kern w:val="2"/>
          <w:sz w:val="32"/>
          <w:szCs w:val="24"/>
          <w:lang w:val="en-US" w:eastAsia="zh-Hans" w:bidi="ar-SA"/>
        </w:rPr>
        <w:t>通用结构说明</w:t>
      </w:r>
      <w:bookmarkEnd w:id="38"/>
    </w:p>
    <w:p>
      <w:pPr>
        <w:pStyle w:val="59"/>
        <w:keepNext w:val="0"/>
        <w:keepLines w:val="0"/>
        <w:pageBreakBefore w:val="0"/>
        <w:widowControl w:val="0"/>
        <w:numPr>
          <w:ilvl w:val="0"/>
          <w:numId w:val="2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39" w:name="_Toc941759040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ConnectionConfiguration 连接配置</w:t>
      </w:r>
      <w:bookmarkEnd w:id="39"/>
      <w:bookmarkStart w:id="41" w:name="_GoBack"/>
      <w:bookmarkEnd w:id="41"/>
    </w:p>
    <w:tbl>
      <w:tblPr>
        <w:tblStyle w:val="29"/>
        <w:tblpPr w:leftFromText="180" w:rightFromText="180" w:vertAnchor="text" w:horzAnchor="margin" w:tblpY="341"/>
        <w:tblW w:w="84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2695"/>
        <w:gridCol w:w="30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2694" w:type="dxa"/>
          </w:tcPr>
          <w:p>
            <w:pPr>
              <w:jc w:val="left"/>
              <w:rPr>
                <w:rFonts w:hint="default" w:eastAsia="宋体"/>
                <w:b/>
                <w:lang w:val="en-US" w:eastAsia="zh-Hans"/>
              </w:rPr>
            </w:pPr>
            <w:r>
              <w:rPr>
                <w:rFonts w:hint="eastAsia" w:eastAsia="宋体"/>
                <w:b/>
                <w:lang w:val="en-US" w:eastAsia="zh-Hans"/>
              </w:rPr>
              <w:t>属性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 w:eastAsia="宋体"/>
                <w:b/>
                <w:lang w:val="en-US" w:eastAsia="zh-Hans"/>
              </w:rPr>
            </w:pPr>
            <w:r>
              <w:rPr>
                <w:rFonts w:hint="eastAsia" w:eastAsia="宋体"/>
                <w:b/>
                <w:lang w:val="en-US" w:eastAsia="zh-Hans"/>
              </w:rPr>
              <w:t>类型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 w:eastAsia="宋体"/>
                <w:b/>
                <w:lang w:val="en-US" w:eastAsia="zh-Hans"/>
              </w:rPr>
            </w:pPr>
            <w:r>
              <w:rPr>
                <w:rFonts w:hint="eastAsia"/>
                <w:b/>
                <w:lang w:val="en-US" w:eastAsia="zh-Hans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85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connectionName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连接名字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78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connectionType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eastAsia="zh-Hans"/>
              </w:rPr>
            </w:pPr>
            <w:r>
              <w:rPr>
                <w:rFonts w:hint="eastAsia"/>
                <w:lang w:val="en-US" w:eastAsia="zh-Hans"/>
              </w:rPr>
              <w:t>连接类型</w:t>
            </w:r>
            <w:r>
              <w:rPr>
                <w:rFonts w:hint="default"/>
                <w:lang w:eastAsia="zh-Hans"/>
              </w:rPr>
              <w:t xml:space="preserve"> </w:t>
            </w:r>
            <w:r>
              <w:rPr>
                <w:rFonts w:hint="eastAsia"/>
                <w:lang w:eastAsia="zh-Hans"/>
              </w:rPr>
              <w:t>“</w:t>
            </w:r>
            <w:r>
              <w:rPr>
                <w:rFonts w:hint="eastAsia"/>
                <w:lang w:val="en-US" w:eastAsia="zh-Hans"/>
              </w:rPr>
              <w:t>SSL</w:t>
            </w:r>
            <w:r>
              <w:rPr>
                <w:rFonts w:hint="eastAsia"/>
                <w:lang w:eastAsia="zh-Hans"/>
              </w:rPr>
              <w:t>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serverAddress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网关地址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serverPort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网关端口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transferMode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TRANSFER_MODE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隧道模式</w:t>
            </w:r>
          </w:p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RELIABLE_TRANSFER_MODE</w:t>
            </w:r>
            <w:r>
              <w:rPr>
                <w:rFonts w:hint="default"/>
                <w:lang w:eastAsia="zh-Hans"/>
              </w:rPr>
              <w:t xml:space="preserve"> </w:t>
            </w:r>
            <w:r>
              <w:rPr>
                <w:rFonts w:hint="eastAsia"/>
                <w:lang w:val="en-US" w:eastAsia="zh-Hans"/>
              </w:rPr>
              <w:t>可靠模式</w:t>
            </w:r>
          </w:p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FAST_TRANSFER_MODE</w:t>
            </w:r>
            <w:r>
              <w:rPr>
                <w:rFonts w:hint="eastAsia"/>
                <w:lang w:val="en-US" w:eastAsia="zh-Hans"/>
              </w:rPr>
              <w:t>快速模式</w:t>
            </w:r>
          </w:p>
          <w:p>
            <w:pPr>
              <w:jc w:val="left"/>
              <w:rPr>
                <w:rFonts w:hint="default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ADAPTIVE_TANSFER_MODE</w:t>
            </w:r>
            <w:r>
              <w:rPr>
                <w:rFonts w:hint="eastAsia"/>
                <w:lang w:val="en-US" w:eastAsia="zh-Hans"/>
              </w:rPr>
              <w:t>自适应模式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autoReconnect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/>
              </w:rPr>
            </w:pPr>
            <w:r>
              <w:rPr>
                <w:rFonts w:hint="default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自动连接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isSecurity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/>
              </w:rPr>
            </w:pPr>
            <w:r>
              <w:rPr>
                <w:rFonts w:hint="default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是否开启国密：0关闭 1开启 默认关闭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isRoute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/>
              </w:rPr>
            </w:pPr>
            <w:r>
              <w:rPr>
                <w:rFonts w:hint="default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是否开启路由覆盖：0关闭 1开启 默认开启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isTCPBuffer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/>
              </w:rPr>
            </w:pPr>
            <w:r>
              <w:rPr>
                <w:rFonts w:hint="default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是否开启TCP缓冲区：0关闭 1开启 默认关闭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isAutoGateway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/>
              </w:rPr>
            </w:pPr>
            <w:r>
              <w:rPr>
                <w:rFonts w:hint="default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是否开启站点优选：0关闭 1开启 默认关闭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smSignPath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/国密签名证书路径 开启国密功能必传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smEncPath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国密加密证书路径 开启国密功能必传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cerPath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普通证书路径 开启证书功能必传（CA证书，其他非国密认证证书）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gatewayAdrArray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NSArray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站点优选数组（开启站点优选必传）</w:t>
            </w:r>
          </w:p>
        </w:tc>
      </w:tr>
    </w:tbl>
    <w:p>
      <w:pPr>
        <w:pStyle w:val="59"/>
        <w:keepNext w:val="0"/>
        <w:keepLines w:val="0"/>
        <w:pageBreakBefore w:val="0"/>
        <w:widowControl w:val="0"/>
        <w:numPr>
          <w:ilvl w:val="0"/>
          <w:numId w:val="21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425" w:leftChars="0" w:hanging="425" w:firstLineChars="0"/>
        <w:textAlignment w:val="auto"/>
        <w:outlineLvl w:val="2"/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</w:pPr>
      <w:bookmarkStart w:id="40" w:name="_Toc1189706890"/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AuthConfiguration</w:t>
      </w:r>
      <w:r>
        <w:rPr>
          <w:rFonts w:hint="default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 xml:space="preserve"> </w:t>
      </w:r>
      <w:r>
        <w:rPr>
          <w:rFonts w:hint="eastAsia" w:ascii="宋体" w:hAnsi="宋体" w:eastAsia="宋体" w:cstheme="minorBidi"/>
          <w:b w:val="0"/>
          <w:i w:val="0"/>
          <w:kern w:val="2"/>
          <w:sz w:val="32"/>
          <w:szCs w:val="24"/>
          <w:lang w:val="en-US" w:eastAsia="zh-Hans" w:bidi="ar-SA"/>
        </w:rPr>
        <w:t>授权配置</w:t>
      </w:r>
      <w:bookmarkEnd w:id="40"/>
    </w:p>
    <w:tbl>
      <w:tblPr>
        <w:tblStyle w:val="29"/>
        <w:tblpPr w:leftFromText="180" w:rightFromText="180" w:vertAnchor="text" w:horzAnchor="margin" w:tblpY="341"/>
        <w:tblW w:w="84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94"/>
        <w:gridCol w:w="2695"/>
        <w:gridCol w:w="30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0" w:hRule="atLeast"/>
        </w:trPr>
        <w:tc>
          <w:tcPr>
            <w:tcW w:w="2694" w:type="dxa"/>
          </w:tcPr>
          <w:p>
            <w:pPr>
              <w:jc w:val="left"/>
              <w:rPr>
                <w:rFonts w:hint="default" w:eastAsia="宋体"/>
                <w:b/>
                <w:lang w:val="en-US" w:eastAsia="zh-Hans"/>
              </w:rPr>
            </w:pPr>
            <w:r>
              <w:rPr>
                <w:rFonts w:hint="eastAsia" w:eastAsia="宋体"/>
                <w:b/>
                <w:lang w:val="en-US" w:eastAsia="zh-Hans"/>
              </w:rPr>
              <w:t>属性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default" w:eastAsia="宋体"/>
                <w:b/>
                <w:lang w:val="en-US" w:eastAsia="zh-Hans"/>
              </w:rPr>
            </w:pPr>
            <w:r>
              <w:rPr>
                <w:rFonts w:hint="eastAsia" w:eastAsia="宋体"/>
                <w:b/>
                <w:lang w:val="en-US" w:eastAsia="zh-Hans"/>
              </w:rPr>
              <w:t>类型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 w:eastAsia="宋体"/>
                <w:b/>
                <w:lang w:val="en-US" w:eastAsia="zh-Hans"/>
              </w:rPr>
            </w:pPr>
            <w:r>
              <w:rPr>
                <w:rFonts w:hint="eastAsia"/>
                <w:b/>
                <w:lang w:val="en-US" w:eastAsia="zh-Hans"/>
              </w:rPr>
              <w:t>说明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5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authType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AuthType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授权类型，枚举。</w:t>
            </w:r>
          </w:p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AuthTypeAccountPwd</w:t>
            </w:r>
            <w:r>
              <w:rPr>
                <w:rFonts w:hint="eastAsia"/>
                <w:lang w:val="en-US" w:eastAsia="zh-Hans"/>
              </w:rPr>
              <w:t>：用户名密码</w:t>
            </w:r>
          </w:p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AuthTypeAnonymous</w:t>
            </w:r>
            <w:r>
              <w:rPr>
                <w:rFonts w:hint="eastAsia"/>
                <w:lang w:val="en-US" w:eastAsia="zh-Hans"/>
              </w:rPr>
              <w:t>：匿名登录</w:t>
            </w:r>
          </w:p>
          <w:p>
            <w:pPr>
              <w:jc w:val="left"/>
              <w:rPr>
                <w:rFonts w:hint="eastAsia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AuthTypeCert</w:t>
            </w:r>
            <w:r>
              <w:rPr>
                <w:rFonts w:hint="eastAsia"/>
                <w:lang w:val="en-US" w:eastAsia="zh-Hans"/>
              </w:rPr>
              <w:t>：证书挑战</w:t>
            </w:r>
          </w:p>
          <w:p>
            <w:pPr>
              <w:jc w:val="left"/>
              <w:rPr>
                <w:rFonts w:hint="default"/>
                <w:lang w:val="en-US" w:eastAsia="zh-Hans"/>
              </w:rPr>
            </w:pPr>
            <w:r>
              <w:rPr>
                <w:rFonts w:hint="default"/>
                <w:lang w:val="en-US" w:eastAsia="zh-Hans"/>
              </w:rPr>
              <w:t>AuthTypeCertAccountPwd</w:t>
            </w:r>
            <w:r>
              <w:rPr>
                <w:rFonts w:hint="eastAsia"/>
                <w:lang w:val="en-US" w:eastAsia="zh-Hans"/>
              </w:rPr>
              <w:t>：证书</w:t>
            </w:r>
            <w:r>
              <w:rPr>
                <w:rFonts w:hint="default"/>
                <w:lang w:eastAsia="zh-Hans"/>
              </w:rPr>
              <w:t>+</w:t>
            </w:r>
            <w:r>
              <w:rPr>
                <w:rFonts w:hint="eastAsia"/>
                <w:lang w:val="en-US" w:eastAsia="zh-Hans"/>
              </w:rPr>
              <w:t>用户名密码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8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userName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用户名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2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password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</w:pPr>
            <w:r>
              <w:rPr>
                <w:rFonts w:hint="eastAsia"/>
              </w:rPr>
              <w:t>certPath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证书文件路径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certPassword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证书密码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isCACheck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 w:eastAsiaTheme="minorEastAsia"/>
                <w:lang w:val="en-US" w:eastAsia="zh-Hans"/>
              </w:rPr>
            </w:pPr>
            <w:r>
              <w:rPr>
                <w:rFonts w:hint="eastAsia"/>
                <w:lang w:val="en-US" w:eastAsia="zh-Hans"/>
              </w:rPr>
              <w:t>BOOL</w:t>
            </w:r>
          </w:p>
        </w:tc>
        <w:tc>
          <w:tcPr>
            <w:tcW w:w="3049" w:type="dxa"/>
          </w:tcPr>
          <w:p>
            <w:pPr>
              <w:jc w:val="left"/>
            </w:pPr>
            <w:r>
              <w:rPr>
                <w:rFonts w:hint="eastAsia"/>
              </w:rPr>
              <w:t>是否验证服务器是否可信 0不验证 1验证 默认值：0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694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</w:rPr>
              <w:t>caCertFilePath</w:t>
            </w:r>
          </w:p>
        </w:tc>
        <w:tc>
          <w:tcPr>
            <w:tcW w:w="2695" w:type="dxa"/>
          </w:tcPr>
          <w:p>
            <w:pPr>
              <w:jc w:val="left"/>
              <w:rPr>
                <w:rFonts w:hint="eastAsia"/>
              </w:rPr>
            </w:pPr>
            <w:r>
              <w:rPr>
                <w:rFonts w:hint="eastAsia"/>
                <w:lang w:val="en-US" w:eastAsia="zh-Hans"/>
              </w:rPr>
              <w:t>NSString</w:t>
            </w:r>
          </w:p>
        </w:tc>
        <w:tc>
          <w:tcPr>
            <w:tcW w:w="3049" w:type="dxa"/>
          </w:tcPr>
          <w:p>
            <w:pPr>
              <w:jc w:val="left"/>
              <w:rPr>
                <w:rFonts w:hint="default" w:eastAsiaTheme="minorEastAsia"/>
                <w:lang w:val="en-US" w:eastAsia="zh-Hans"/>
              </w:rPr>
            </w:pPr>
            <w:r>
              <w:rPr>
                <w:rFonts w:hint="default"/>
              </w:rPr>
              <w:t>CA</w:t>
            </w:r>
            <w:r>
              <w:rPr>
                <w:rFonts w:hint="eastAsia"/>
                <w:lang w:val="en-US" w:eastAsia="zh-Hans"/>
              </w:rPr>
              <w:t>证书文件路径</w:t>
            </w:r>
          </w:p>
        </w:tc>
      </w:tr>
    </w:tbl>
    <w:p/>
    <w:sectPr>
      <w:headerReference r:id="rId5" w:type="default"/>
      <w:footerReference r:id="rId7" w:type="default"/>
      <w:headerReference r:id="rId6" w:type="even"/>
      <w:pgSz w:w="11900" w:h="16840"/>
      <w:pgMar w:top="1276" w:right="1552" w:bottom="1440" w:left="1560" w:header="426" w:footer="569" w:gutter="0"/>
      <w:cols w:space="425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Heiti SC Light">
    <w:altName w:val="Microsoft YaHei UI Light"/>
    <w:panose1 w:val="02000000000000000000"/>
    <w:charset w:val="50"/>
    <w:family w:val="auto"/>
    <w:pitch w:val="default"/>
    <w:sig w:usb0="00000000" w:usb1="00000000" w:usb2="00000000" w:usb3="00000000" w:csb0="00160000" w:csb1="00000000"/>
  </w:font>
  <w:font w:name="Microsoft YaHei UI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G Times">
    <w:altName w:val="Segoe Print"/>
    <w:panose1 w:val="00000000000000000000"/>
    <w:charset w:val="00"/>
    <w:family w:val="roman"/>
    <w:pitch w:val="default"/>
    <w:sig w:usb0="00000000" w:usb1="00000000" w:usb2="00000000" w:usb3="00000000" w:csb0="00000093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enlo">
    <w:altName w:val="Segoe Print"/>
    <w:panose1 w:val="020B0609030804020204"/>
    <w:charset w:val="00"/>
    <w:family w:val="auto"/>
    <w:pitch w:val="default"/>
    <w:sig w:usb0="00000000" w:usb1="00000000" w:usb2="00000000" w:usb3="00000000" w:csb0="00000000" w:csb1="00000000"/>
  </w:font>
  <w:font w:name="FrutigerNext LT BlackCn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0"/>
    </w:pPr>
    <w:r>
      <w:rPr>
        <w:rFonts w:hint="eastAsia"/>
      </w:rPr>
      <w:drawing>
        <wp:inline distT="0" distB="0" distL="0" distR="0">
          <wp:extent cx="5630545" cy="74295"/>
          <wp:effectExtent l="0" t="0" r="0" b="1905"/>
          <wp:docPr id="45" name="图片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图片 4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71056" cy="1215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pStyle w:val="20"/>
      <w:spacing w:line="160" w:lineRule="atLeast"/>
    </w:pPr>
    <w:r>
      <w:rPr>
        <w:rFonts w:hint="eastAsia"/>
      </w:rPr>
      <w:t>深圳市联软科技股份有限公司</w:t>
    </w:r>
    <w:r>
      <w:rPr>
        <w:rFonts w:ascii="宋体" w:hAnsi="宋体" w:eastAsia="宋体"/>
      </w:rPr>
      <w:t xml:space="preserve">Leagsoft Technologies Inc.                                     </w:t>
    </w:r>
    <w:r>
      <w:rPr>
        <w:rFonts w:ascii="宋体" w:hAnsi="宋体" w:eastAsia="宋体"/>
        <w:lang w:val="zh-CN"/>
      </w:rPr>
      <w:t xml:space="preserve"> </w:t>
    </w:r>
    <w:r>
      <w:rPr>
        <w:rFonts w:ascii="宋体" w:hAnsi="宋体" w:eastAsia="宋体"/>
        <w:b/>
        <w:bCs/>
      </w:rPr>
      <w:fldChar w:fldCharType="begin"/>
    </w:r>
    <w:r>
      <w:rPr>
        <w:rFonts w:ascii="宋体" w:hAnsi="宋体" w:eastAsia="宋体"/>
        <w:b/>
        <w:bCs/>
      </w:rPr>
      <w:instrText xml:space="preserve">PAGE  \* Arabic  \* MERGEFORMAT</w:instrText>
    </w:r>
    <w:r>
      <w:rPr>
        <w:rFonts w:ascii="宋体" w:hAnsi="宋体" w:eastAsia="宋体"/>
        <w:b/>
        <w:bCs/>
      </w:rPr>
      <w:fldChar w:fldCharType="separate"/>
    </w:r>
    <w:r>
      <w:rPr>
        <w:rFonts w:ascii="宋体" w:hAnsi="宋体" w:eastAsia="宋体"/>
        <w:b/>
        <w:bCs/>
        <w:lang w:val="zh-CN"/>
      </w:rPr>
      <w:t>5</w:t>
    </w:r>
    <w:r>
      <w:rPr>
        <w:rFonts w:ascii="宋体" w:hAnsi="宋体" w:eastAsia="宋体"/>
        <w:b/>
        <w:bCs/>
      </w:rPr>
      <w:fldChar w:fldCharType="end"/>
    </w:r>
    <w:r>
      <w:rPr>
        <w:rFonts w:ascii="宋体" w:hAnsi="宋体" w:eastAsia="宋体"/>
        <w:lang w:val="zh-CN"/>
      </w:rPr>
      <w:t xml:space="preserve"> / </w:t>
    </w:r>
    <w:r>
      <w:rPr>
        <w:rFonts w:ascii="宋体" w:hAnsi="宋体" w:eastAsia="宋体"/>
        <w:b/>
        <w:bCs/>
      </w:rPr>
      <w:fldChar w:fldCharType="begin"/>
    </w:r>
    <w:r>
      <w:rPr>
        <w:rFonts w:ascii="宋体" w:hAnsi="宋体" w:eastAsia="宋体"/>
        <w:b/>
        <w:bCs/>
      </w:rPr>
      <w:instrText xml:space="preserve">NUMPAGES  \* Arabic  \* MERGEFORMAT</w:instrText>
    </w:r>
    <w:r>
      <w:rPr>
        <w:rFonts w:ascii="宋体" w:hAnsi="宋体" w:eastAsia="宋体"/>
        <w:b/>
        <w:bCs/>
      </w:rPr>
      <w:fldChar w:fldCharType="separate"/>
    </w:r>
    <w:r>
      <w:rPr>
        <w:rFonts w:ascii="宋体" w:hAnsi="宋体" w:eastAsia="宋体"/>
        <w:b/>
        <w:bCs/>
        <w:lang w:val="zh-CN"/>
      </w:rPr>
      <w:t>10</w:t>
    </w:r>
    <w:r>
      <w:rPr>
        <w:rFonts w:ascii="宋体" w:hAnsi="宋体" w:eastAsia="宋体"/>
        <w:b/>
        <w:bCs/>
      </w:rPr>
      <w:fldChar w:fldCharType="end"/>
    </w:r>
  </w:p>
  <w:p>
    <w:pPr>
      <w:pStyle w:val="20"/>
      <w:spacing w:line="160" w:lineRule="atLeast"/>
    </w:pPr>
    <w:r>
      <w:rPr>
        <w:rFonts w:hint="eastAsia"/>
      </w:rPr>
      <w:t>http://www.</w:t>
    </w:r>
    <w:r>
      <w:t>l</w:t>
    </w:r>
    <w:r>
      <w:rPr>
        <w:rFonts w:hint="eastAsia"/>
      </w:rPr>
      <w:t>eagsoft.com</w:t>
    </w:r>
    <w: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  <w:pBdr>
        <w:bottom w:val="none" w:color="auto" w:sz="0" w:space="0"/>
      </w:pBdr>
      <w:jc w:val="both"/>
    </w:pPr>
    <w:r>
      <w:drawing>
        <wp:inline distT="0" distB="0" distL="0" distR="0">
          <wp:extent cx="1049655" cy="323850"/>
          <wp:effectExtent l="0" t="0" r="0" b="6350"/>
          <wp:docPr id="44" name="图片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" name="图片 4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9924" cy="32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</w:t>
    </w:r>
    <w:r>
      <w:t xml:space="preserve">                                                                 </w:t>
    </w:r>
    <w:r>
      <w:rPr>
        <w:rFonts w:hint="eastAsia" w:asciiTheme="minorEastAsia" w:hAnsiTheme="minorEastAsia"/>
        <w:sz w:val="21"/>
        <w:szCs w:val="21"/>
      </w:rPr>
      <w:t>公司机密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1"/>
    </w:pPr>
    <w:sdt>
      <w:sdtPr>
        <w:id w:val="919686289"/>
        <w:placeholder>
          <w:docPart w:val="0C1802F91340F84FB609F68F9F7ECAD4"/>
        </w:placeholder>
        <w:temporary/>
        <w:showingPlcHdr/>
      </w:sdtPr>
      <w:sdtContent>
        <w:r>
          <w:rPr>
            <w:lang w:val="zh-CN"/>
          </w:rPr>
          <w:t>[键入文字]</w:t>
        </w:r>
      </w:sdtContent>
    </w:sdt>
    <w:r>
      <w:ptab w:relativeTo="margin" w:alignment="center" w:leader="none"/>
    </w:r>
    <w:sdt>
      <w:sdtPr>
        <w:id w:val="-1142269445"/>
        <w:placeholder>
          <w:docPart w:val="C1AA972853C9F64BB4C0391D0D9D5B6B"/>
        </w:placeholder>
        <w:temporary/>
        <w:showingPlcHdr/>
      </w:sdtPr>
      <w:sdtContent>
        <w:r>
          <w:rPr>
            <w:lang w:val="zh-CN"/>
          </w:rPr>
          <w:t>[键入文字]</w:t>
        </w:r>
      </w:sdtContent>
    </w:sdt>
    <w:r>
      <w:ptab w:relativeTo="margin" w:alignment="right" w:leader="none"/>
    </w:r>
    <w:sdt>
      <w:sdtPr>
        <w:id w:val="1175466751"/>
        <w:placeholder>
          <w:docPart w:val="DFD1163C15D33E47B9D354FA5AC11ECB"/>
        </w:placeholder>
        <w:temporary/>
        <w:showingPlcHdr/>
      </w:sdtPr>
      <w:sdtContent>
        <w:r>
          <w:rPr>
            <w:lang w:val="zh-CN"/>
          </w:rPr>
          <w:t>[键入文字]</w:t>
        </w:r>
      </w:sdtContent>
    </w:sdt>
  </w:p>
  <w:p>
    <w:pPr>
      <w:pStyle w:val="2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CE0DC7"/>
    <w:multiLevelType w:val="singleLevel"/>
    <w:tmpl w:val="95CE0DC7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1">
    <w:nsid w:val="BB6BA890"/>
    <w:multiLevelType w:val="singleLevel"/>
    <w:tmpl w:val="BB6BA890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>
    <w:nsid w:val="ECFE8BC7"/>
    <w:multiLevelType w:val="singleLevel"/>
    <w:tmpl w:val="ECFE8BC7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F3E781F2"/>
    <w:multiLevelType w:val="singleLevel"/>
    <w:tmpl w:val="F3E781F2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4">
    <w:nsid w:val="F59F0BC3"/>
    <w:multiLevelType w:val="singleLevel"/>
    <w:tmpl w:val="F59F0BC3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5">
    <w:nsid w:val="F7E8A450"/>
    <w:multiLevelType w:val="singleLevel"/>
    <w:tmpl w:val="F7E8A450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6">
    <w:nsid w:val="F7FD00F6"/>
    <w:multiLevelType w:val="singleLevel"/>
    <w:tmpl w:val="F7FD00F6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7">
    <w:nsid w:val="FF4EDA6F"/>
    <w:multiLevelType w:val="multilevel"/>
    <w:tmpl w:val="FF4EDA6F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080" w:hanging="360"/>
      </w:pPr>
    </w:lvl>
    <w:lvl w:ilvl="2" w:tentative="0">
      <w:start w:val="1"/>
      <w:numFmt w:val="lowerRoman"/>
      <w:lvlText w:val="%3."/>
      <w:lvlJc w:val="right"/>
      <w:pPr>
        <w:ind w:left="1800" w:hanging="180"/>
      </w:pPr>
    </w:lvl>
    <w:lvl w:ilvl="3" w:tentative="0">
      <w:start w:val="1"/>
      <w:numFmt w:val="decimal"/>
      <w:lvlText w:val="%4."/>
      <w:lvlJc w:val="left"/>
      <w:pPr>
        <w:ind w:left="2520" w:hanging="360"/>
      </w:pPr>
    </w:lvl>
    <w:lvl w:ilvl="4" w:tentative="0">
      <w:start w:val="1"/>
      <w:numFmt w:val="lowerLetter"/>
      <w:lvlText w:val="%5."/>
      <w:lvlJc w:val="left"/>
      <w:pPr>
        <w:ind w:left="3240" w:hanging="360"/>
      </w:pPr>
    </w:lvl>
    <w:lvl w:ilvl="5" w:tentative="0">
      <w:start w:val="1"/>
      <w:numFmt w:val="lowerRoman"/>
      <w:lvlText w:val="%6."/>
      <w:lvlJc w:val="right"/>
      <w:pPr>
        <w:ind w:left="3960" w:hanging="180"/>
      </w:pPr>
    </w:lvl>
    <w:lvl w:ilvl="6" w:tentative="0">
      <w:start w:val="1"/>
      <w:numFmt w:val="decimal"/>
      <w:lvlText w:val="%7."/>
      <w:lvlJc w:val="left"/>
      <w:pPr>
        <w:ind w:left="4680" w:hanging="360"/>
      </w:pPr>
    </w:lvl>
    <w:lvl w:ilvl="7" w:tentative="0">
      <w:start w:val="1"/>
      <w:numFmt w:val="lowerLetter"/>
      <w:lvlText w:val="%8."/>
      <w:lvlJc w:val="left"/>
      <w:pPr>
        <w:ind w:left="5400" w:hanging="360"/>
      </w:pPr>
    </w:lvl>
    <w:lvl w:ilvl="8" w:tentative="0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FFDF3B49"/>
    <w:multiLevelType w:val="singleLevel"/>
    <w:tmpl w:val="FFDF3B4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9">
    <w:nsid w:val="FFFFFF7F"/>
    <w:multiLevelType w:val="singleLevel"/>
    <w:tmpl w:val="FFFFFF7F"/>
    <w:lvl w:ilvl="0" w:tentative="0">
      <w:start w:val="1"/>
      <w:numFmt w:val="decimal"/>
      <w:pStyle w:val="11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10">
    <w:nsid w:val="FFFFFF82"/>
    <w:multiLevelType w:val="singleLevel"/>
    <w:tmpl w:val="FFFFFF82"/>
    <w:lvl w:ilvl="0" w:tentative="0">
      <w:start w:val="1"/>
      <w:numFmt w:val="bullet"/>
      <w:pStyle w:val="15"/>
      <w:lvlText w:val=""/>
      <w:lvlJc w:val="left"/>
      <w:pPr>
        <w:tabs>
          <w:tab w:val="left" w:pos="926"/>
        </w:tabs>
        <w:ind w:left="926" w:hanging="360"/>
      </w:pPr>
      <w:rPr>
        <w:rFonts w:hint="default" w:ascii="Symbol" w:hAnsi="Symbol"/>
      </w:rPr>
    </w:lvl>
  </w:abstractNum>
  <w:abstractNum w:abstractNumId="11">
    <w:nsid w:val="FFFFFF83"/>
    <w:multiLevelType w:val="singleLevel"/>
    <w:tmpl w:val="FFFFFF83"/>
    <w:lvl w:ilvl="0" w:tentative="0">
      <w:start w:val="1"/>
      <w:numFmt w:val="bullet"/>
      <w:pStyle w:val="17"/>
      <w:lvlText w:val=""/>
      <w:lvlJc w:val="left"/>
      <w:pPr>
        <w:tabs>
          <w:tab w:val="left" w:pos="643"/>
        </w:tabs>
        <w:ind w:left="643" w:hanging="360"/>
      </w:pPr>
      <w:rPr>
        <w:rFonts w:hint="default" w:ascii="Symbol" w:hAnsi="Symbol"/>
      </w:rPr>
    </w:lvl>
  </w:abstractNum>
  <w:abstractNum w:abstractNumId="12">
    <w:nsid w:val="FFFFFF88"/>
    <w:multiLevelType w:val="singleLevel"/>
    <w:tmpl w:val="FFFFFF88"/>
    <w:lvl w:ilvl="0" w:tentative="0">
      <w:start w:val="1"/>
      <w:numFmt w:val="decimal"/>
      <w:pStyle w:val="12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13">
    <w:nsid w:val="01D27403"/>
    <w:multiLevelType w:val="multilevel"/>
    <w:tmpl w:val="01D27403"/>
    <w:lvl w:ilvl="0" w:tentative="0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13D0BA1"/>
    <w:multiLevelType w:val="multilevel"/>
    <w:tmpl w:val="113D0BA1"/>
    <w:lvl w:ilvl="0" w:tentative="0">
      <w:start w:val="1"/>
      <w:numFmt w:val="bullet"/>
      <w:pStyle w:val="14"/>
      <w:lvlText w:val="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  <w:color w:val="061DC8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Times New Roman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Times New Roman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Times New Roman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5">
    <w:nsid w:val="28A44F9F"/>
    <w:multiLevelType w:val="multilevel"/>
    <w:tmpl w:val="28A44F9F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080" w:hanging="360"/>
      </w:pPr>
    </w:lvl>
    <w:lvl w:ilvl="2" w:tentative="0">
      <w:start w:val="1"/>
      <w:numFmt w:val="lowerRoman"/>
      <w:lvlText w:val="%3."/>
      <w:lvlJc w:val="right"/>
      <w:pPr>
        <w:ind w:left="1800" w:hanging="180"/>
      </w:pPr>
    </w:lvl>
    <w:lvl w:ilvl="3" w:tentative="0">
      <w:start w:val="1"/>
      <w:numFmt w:val="decimal"/>
      <w:lvlText w:val="%4."/>
      <w:lvlJc w:val="left"/>
      <w:pPr>
        <w:ind w:left="2520" w:hanging="360"/>
      </w:pPr>
    </w:lvl>
    <w:lvl w:ilvl="4" w:tentative="0">
      <w:start w:val="1"/>
      <w:numFmt w:val="lowerLetter"/>
      <w:lvlText w:val="%5."/>
      <w:lvlJc w:val="left"/>
      <w:pPr>
        <w:ind w:left="3240" w:hanging="360"/>
      </w:pPr>
    </w:lvl>
    <w:lvl w:ilvl="5" w:tentative="0">
      <w:start w:val="1"/>
      <w:numFmt w:val="lowerRoman"/>
      <w:lvlText w:val="%6."/>
      <w:lvlJc w:val="right"/>
      <w:pPr>
        <w:ind w:left="3960" w:hanging="180"/>
      </w:pPr>
    </w:lvl>
    <w:lvl w:ilvl="6" w:tentative="0">
      <w:start w:val="1"/>
      <w:numFmt w:val="decimal"/>
      <w:lvlText w:val="%7."/>
      <w:lvlJc w:val="left"/>
      <w:pPr>
        <w:ind w:left="4680" w:hanging="360"/>
      </w:pPr>
    </w:lvl>
    <w:lvl w:ilvl="7" w:tentative="0">
      <w:start w:val="1"/>
      <w:numFmt w:val="lowerLetter"/>
      <w:lvlText w:val="%8."/>
      <w:lvlJc w:val="left"/>
      <w:pPr>
        <w:ind w:left="5400" w:hanging="360"/>
      </w:pPr>
    </w:lvl>
    <w:lvl w:ilvl="8" w:tentative="0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DBA47A1"/>
    <w:multiLevelType w:val="singleLevel"/>
    <w:tmpl w:val="2DBA47A1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7">
    <w:nsid w:val="2F674A19"/>
    <w:multiLevelType w:val="multilevel"/>
    <w:tmpl w:val="2F674A19"/>
    <w:lvl w:ilvl="0" w:tentative="0">
      <w:start w:val="1"/>
      <w:numFmt w:val="decimal"/>
      <w:pStyle w:val="2"/>
      <w:lvlText w:val="%1"/>
      <w:lvlJc w:val="left"/>
      <w:pPr>
        <w:ind w:left="432" w:hanging="432"/>
      </w:pPr>
      <w:rPr>
        <w:rFonts w:hint="eastAsia"/>
      </w:r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  <w:rPr>
        <w:rFonts w:hint="eastAsia"/>
      </w:r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  <w:rPr>
        <w:rFonts w:hint="eastAsia"/>
      </w:r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  <w:rPr>
        <w:rFonts w:hint="eastAsia"/>
      </w:r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  <w:rPr>
        <w:rFonts w:hint="eastAsia"/>
      </w:rPr>
    </w:lvl>
  </w:abstractNum>
  <w:abstractNum w:abstractNumId="18">
    <w:nsid w:val="768226BE"/>
    <w:multiLevelType w:val="multilevel"/>
    <w:tmpl w:val="768226BE"/>
    <w:lvl w:ilvl="0" w:tentative="0">
      <w:start w:val="1"/>
      <w:numFmt w:val="decimal"/>
      <w:pStyle w:val="28"/>
      <w:lvlText w:val="%1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7A5D583"/>
    <w:multiLevelType w:val="multilevel"/>
    <w:tmpl w:val="77A5D583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080" w:hanging="360"/>
      </w:pPr>
    </w:lvl>
    <w:lvl w:ilvl="2" w:tentative="0">
      <w:start w:val="1"/>
      <w:numFmt w:val="lowerRoman"/>
      <w:lvlText w:val="%3."/>
      <w:lvlJc w:val="right"/>
      <w:pPr>
        <w:ind w:left="1800" w:hanging="180"/>
      </w:pPr>
    </w:lvl>
    <w:lvl w:ilvl="3" w:tentative="0">
      <w:start w:val="1"/>
      <w:numFmt w:val="decimal"/>
      <w:lvlText w:val="%4."/>
      <w:lvlJc w:val="left"/>
      <w:pPr>
        <w:ind w:left="2520" w:hanging="360"/>
      </w:pPr>
    </w:lvl>
    <w:lvl w:ilvl="4" w:tentative="0">
      <w:start w:val="1"/>
      <w:numFmt w:val="lowerLetter"/>
      <w:lvlText w:val="%5."/>
      <w:lvlJc w:val="left"/>
      <w:pPr>
        <w:ind w:left="3240" w:hanging="360"/>
      </w:pPr>
    </w:lvl>
    <w:lvl w:ilvl="5" w:tentative="0">
      <w:start w:val="1"/>
      <w:numFmt w:val="lowerRoman"/>
      <w:lvlText w:val="%6."/>
      <w:lvlJc w:val="right"/>
      <w:pPr>
        <w:ind w:left="3960" w:hanging="180"/>
      </w:pPr>
    </w:lvl>
    <w:lvl w:ilvl="6" w:tentative="0">
      <w:start w:val="1"/>
      <w:numFmt w:val="decimal"/>
      <w:lvlText w:val="%7."/>
      <w:lvlJc w:val="left"/>
      <w:pPr>
        <w:ind w:left="4680" w:hanging="360"/>
      </w:pPr>
    </w:lvl>
    <w:lvl w:ilvl="7" w:tentative="0">
      <w:start w:val="1"/>
      <w:numFmt w:val="lowerLetter"/>
      <w:lvlText w:val="%8."/>
      <w:lvlJc w:val="left"/>
      <w:pPr>
        <w:ind w:left="5400" w:hanging="360"/>
      </w:pPr>
    </w:lvl>
    <w:lvl w:ilvl="8" w:tentative="0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8122001"/>
    <w:multiLevelType w:val="multilevel"/>
    <w:tmpl w:val="78122001"/>
    <w:lvl w:ilvl="0" w:tentative="0">
      <w:start w:val="1"/>
      <w:numFmt w:val="decimal"/>
      <w:pStyle w:val="61"/>
      <w:lvlText w:val="%1)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7"/>
  </w:num>
  <w:num w:numId="2">
    <w:abstractNumId w:val="9"/>
    <w:lvlOverride w:ilvl="0">
      <w:startOverride w:val="1"/>
    </w:lvlOverride>
  </w:num>
  <w:num w:numId="3">
    <w:abstractNumId w:val="12"/>
    <w:lvlOverride w:ilvl="0">
      <w:startOverride w:val="1"/>
    </w:lvlOverride>
  </w:num>
  <w:num w:numId="4">
    <w:abstractNumId w:val="14"/>
  </w:num>
  <w:num w:numId="5">
    <w:abstractNumId w:val="10"/>
  </w:num>
  <w:num w:numId="6">
    <w:abstractNumId w:val="11"/>
  </w:num>
  <w:num w:numId="7">
    <w:abstractNumId w:val="18"/>
  </w:num>
  <w:num w:numId="8">
    <w:abstractNumId w:val="20"/>
  </w:num>
  <w:num w:numId="9">
    <w:abstractNumId w:val="13"/>
  </w:num>
  <w:num w:numId="10">
    <w:abstractNumId w:val="15"/>
  </w:num>
  <w:num w:numId="11">
    <w:abstractNumId w:val="0"/>
  </w:num>
  <w:num w:numId="12">
    <w:abstractNumId w:val="4"/>
  </w:num>
  <w:num w:numId="13">
    <w:abstractNumId w:val="19"/>
  </w:num>
  <w:num w:numId="14">
    <w:abstractNumId w:val="6"/>
  </w:num>
  <w:num w:numId="15">
    <w:abstractNumId w:val="8"/>
  </w:num>
  <w:num w:numId="16">
    <w:abstractNumId w:val="7"/>
  </w:num>
  <w:num w:numId="17">
    <w:abstractNumId w:val="3"/>
  </w:num>
  <w:num w:numId="18">
    <w:abstractNumId w:val="2"/>
  </w:num>
  <w:num w:numId="19">
    <w:abstractNumId w:val="1"/>
  </w:num>
  <w:num w:numId="20">
    <w:abstractNumId w:val="5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200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VjNGVmMDQ2ZjRiMzllNTkzNmE5NThiNzQ0MjQwN2MifQ=="/>
  </w:docVars>
  <w:rsids>
    <w:rsidRoot w:val="00931E0C"/>
    <w:rsid w:val="00000C5A"/>
    <w:rsid w:val="00013380"/>
    <w:rsid w:val="00016EFB"/>
    <w:rsid w:val="00020C89"/>
    <w:rsid w:val="0003437D"/>
    <w:rsid w:val="00037267"/>
    <w:rsid w:val="00037B96"/>
    <w:rsid w:val="00044A50"/>
    <w:rsid w:val="00045BDB"/>
    <w:rsid w:val="0005338A"/>
    <w:rsid w:val="00054434"/>
    <w:rsid w:val="00057D34"/>
    <w:rsid w:val="000635FF"/>
    <w:rsid w:val="00063B94"/>
    <w:rsid w:val="00064F92"/>
    <w:rsid w:val="000720B0"/>
    <w:rsid w:val="00074F8F"/>
    <w:rsid w:val="000830EE"/>
    <w:rsid w:val="000879B6"/>
    <w:rsid w:val="0009226D"/>
    <w:rsid w:val="00093840"/>
    <w:rsid w:val="00095D4D"/>
    <w:rsid w:val="000A0CDA"/>
    <w:rsid w:val="000A5FEF"/>
    <w:rsid w:val="000A742F"/>
    <w:rsid w:val="000A7E4D"/>
    <w:rsid w:val="000B17AE"/>
    <w:rsid w:val="000B23BC"/>
    <w:rsid w:val="000B2F07"/>
    <w:rsid w:val="000B635D"/>
    <w:rsid w:val="000B69A8"/>
    <w:rsid w:val="000B7915"/>
    <w:rsid w:val="000C3666"/>
    <w:rsid w:val="000C3AD6"/>
    <w:rsid w:val="000C6731"/>
    <w:rsid w:val="000D30BD"/>
    <w:rsid w:val="000D5F0A"/>
    <w:rsid w:val="000E119B"/>
    <w:rsid w:val="000E5C14"/>
    <w:rsid w:val="000E6A5B"/>
    <w:rsid w:val="000F2E69"/>
    <w:rsid w:val="000F4776"/>
    <w:rsid w:val="000F5E6B"/>
    <w:rsid w:val="000F796B"/>
    <w:rsid w:val="001036A1"/>
    <w:rsid w:val="00107C67"/>
    <w:rsid w:val="00110E4B"/>
    <w:rsid w:val="00123DDF"/>
    <w:rsid w:val="00124934"/>
    <w:rsid w:val="00125A71"/>
    <w:rsid w:val="0013017D"/>
    <w:rsid w:val="0013405C"/>
    <w:rsid w:val="001340DB"/>
    <w:rsid w:val="00134DA3"/>
    <w:rsid w:val="00140245"/>
    <w:rsid w:val="0014031A"/>
    <w:rsid w:val="00141583"/>
    <w:rsid w:val="00142739"/>
    <w:rsid w:val="001431DC"/>
    <w:rsid w:val="00143EA9"/>
    <w:rsid w:val="0014462A"/>
    <w:rsid w:val="001457D2"/>
    <w:rsid w:val="00155B55"/>
    <w:rsid w:val="001677D3"/>
    <w:rsid w:val="001740BB"/>
    <w:rsid w:val="0017435D"/>
    <w:rsid w:val="00175E53"/>
    <w:rsid w:val="001760FC"/>
    <w:rsid w:val="0018071F"/>
    <w:rsid w:val="001845C1"/>
    <w:rsid w:val="0018583A"/>
    <w:rsid w:val="0019258E"/>
    <w:rsid w:val="00194478"/>
    <w:rsid w:val="001A65F5"/>
    <w:rsid w:val="001B01DD"/>
    <w:rsid w:val="001B08AC"/>
    <w:rsid w:val="001B3378"/>
    <w:rsid w:val="001B37F2"/>
    <w:rsid w:val="001B5F94"/>
    <w:rsid w:val="001B6714"/>
    <w:rsid w:val="001C06A8"/>
    <w:rsid w:val="001C2149"/>
    <w:rsid w:val="001C5EB6"/>
    <w:rsid w:val="001C7023"/>
    <w:rsid w:val="001D1769"/>
    <w:rsid w:val="001D2861"/>
    <w:rsid w:val="001D3DC9"/>
    <w:rsid w:val="001E0477"/>
    <w:rsid w:val="001E2B5E"/>
    <w:rsid w:val="001E365A"/>
    <w:rsid w:val="001E701B"/>
    <w:rsid w:val="001E7128"/>
    <w:rsid w:val="001F23B4"/>
    <w:rsid w:val="001F5B32"/>
    <w:rsid w:val="002014BA"/>
    <w:rsid w:val="0020160B"/>
    <w:rsid w:val="002026A8"/>
    <w:rsid w:val="002046D5"/>
    <w:rsid w:val="0020702F"/>
    <w:rsid w:val="00213810"/>
    <w:rsid w:val="00215A01"/>
    <w:rsid w:val="00224800"/>
    <w:rsid w:val="002269BC"/>
    <w:rsid w:val="00226FBB"/>
    <w:rsid w:val="00233468"/>
    <w:rsid w:val="00233DF6"/>
    <w:rsid w:val="002376A1"/>
    <w:rsid w:val="002402CE"/>
    <w:rsid w:val="00243757"/>
    <w:rsid w:val="002506D5"/>
    <w:rsid w:val="00251E38"/>
    <w:rsid w:val="00252D69"/>
    <w:rsid w:val="002543D7"/>
    <w:rsid w:val="00255033"/>
    <w:rsid w:val="00272D61"/>
    <w:rsid w:val="002748EA"/>
    <w:rsid w:val="00275380"/>
    <w:rsid w:val="002800F6"/>
    <w:rsid w:val="00295980"/>
    <w:rsid w:val="002A19C2"/>
    <w:rsid w:val="002B180A"/>
    <w:rsid w:val="002B22ED"/>
    <w:rsid w:val="002B3F42"/>
    <w:rsid w:val="002B57E0"/>
    <w:rsid w:val="002B5B79"/>
    <w:rsid w:val="002B68DE"/>
    <w:rsid w:val="002C0D8E"/>
    <w:rsid w:val="002C1394"/>
    <w:rsid w:val="002C23E9"/>
    <w:rsid w:val="002C7238"/>
    <w:rsid w:val="002D16DE"/>
    <w:rsid w:val="002D205A"/>
    <w:rsid w:val="002D3DA9"/>
    <w:rsid w:val="002D45EF"/>
    <w:rsid w:val="002D713F"/>
    <w:rsid w:val="002E7D97"/>
    <w:rsid w:val="002F0C3F"/>
    <w:rsid w:val="002F4843"/>
    <w:rsid w:val="003025F1"/>
    <w:rsid w:val="00306509"/>
    <w:rsid w:val="00312208"/>
    <w:rsid w:val="003149C7"/>
    <w:rsid w:val="00314A06"/>
    <w:rsid w:val="00315253"/>
    <w:rsid w:val="003159CD"/>
    <w:rsid w:val="003168F3"/>
    <w:rsid w:val="00317E86"/>
    <w:rsid w:val="003377F4"/>
    <w:rsid w:val="0034212C"/>
    <w:rsid w:val="00346771"/>
    <w:rsid w:val="00347A12"/>
    <w:rsid w:val="003522D0"/>
    <w:rsid w:val="00354A55"/>
    <w:rsid w:val="00360CE8"/>
    <w:rsid w:val="00362443"/>
    <w:rsid w:val="00376815"/>
    <w:rsid w:val="003940CA"/>
    <w:rsid w:val="003952F1"/>
    <w:rsid w:val="003A2861"/>
    <w:rsid w:val="003A6CAC"/>
    <w:rsid w:val="003B2CB8"/>
    <w:rsid w:val="003B482B"/>
    <w:rsid w:val="003B4C42"/>
    <w:rsid w:val="003B4E5E"/>
    <w:rsid w:val="003B4F9E"/>
    <w:rsid w:val="003B6BAB"/>
    <w:rsid w:val="003B7240"/>
    <w:rsid w:val="003C00C0"/>
    <w:rsid w:val="003C337F"/>
    <w:rsid w:val="003C6ECA"/>
    <w:rsid w:val="003C79ED"/>
    <w:rsid w:val="003D0D28"/>
    <w:rsid w:val="003D31F2"/>
    <w:rsid w:val="003D3C08"/>
    <w:rsid w:val="003D4509"/>
    <w:rsid w:val="003D73E3"/>
    <w:rsid w:val="003E0322"/>
    <w:rsid w:val="003F6309"/>
    <w:rsid w:val="004051D4"/>
    <w:rsid w:val="00426997"/>
    <w:rsid w:val="00427DAF"/>
    <w:rsid w:val="00430C58"/>
    <w:rsid w:val="00434208"/>
    <w:rsid w:val="00442EE6"/>
    <w:rsid w:val="00443CD9"/>
    <w:rsid w:val="00445C44"/>
    <w:rsid w:val="004461D5"/>
    <w:rsid w:val="00453543"/>
    <w:rsid w:val="004539B0"/>
    <w:rsid w:val="0046280E"/>
    <w:rsid w:val="00463018"/>
    <w:rsid w:val="00465092"/>
    <w:rsid w:val="004720FC"/>
    <w:rsid w:val="004745FF"/>
    <w:rsid w:val="00475FB7"/>
    <w:rsid w:val="00480454"/>
    <w:rsid w:val="00483127"/>
    <w:rsid w:val="004856A3"/>
    <w:rsid w:val="00493F08"/>
    <w:rsid w:val="00494ABE"/>
    <w:rsid w:val="004A1DE4"/>
    <w:rsid w:val="004A3F43"/>
    <w:rsid w:val="004B371B"/>
    <w:rsid w:val="004B65FD"/>
    <w:rsid w:val="004C089D"/>
    <w:rsid w:val="004C53F3"/>
    <w:rsid w:val="004D1D71"/>
    <w:rsid w:val="004D313B"/>
    <w:rsid w:val="004D7E98"/>
    <w:rsid w:val="004E0BE3"/>
    <w:rsid w:val="004E1F89"/>
    <w:rsid w:val="004E24B7"/>
    <w:rsid w:val="004E2584"/>
    <w:rsid w:val="004E459A"/>
    <w:rsid w:val="004E66F6"/>
    <w:rsid w:val="004F2BC0"/>
    <w:rsid w:val="004F3A0A"/>
    <w:rsid w:val="004F3E4C"/>
    <w:rsid w:val="004F4E19"/>
    <w:rsid w:val="004F79D2"/>
    <w:rsid w:val="004F7FD0"/>
    <w:rsid w:val="00500CF6"/>
    <w:rsid w:val="00502D57"/>
    <w:rsid w:val="00504791"/>
    <w:rsid w:val="00504A55"/>
    <w:rsid w:val="00511D04"/>
    <w:rsid w:val="005135F5"/>
    <w:rsid w:val="005216E8"/>
    <w:rsid w:val="00523F91"/>
    <w:rsid w:val="0052545D"/>
    <w:rsid w:val="00526B13"/>
    <w:rsid w:val="0052709F"/>
    <w:rsid w:val="00533BF1"/>
    <w:rsid w:val="00541CB7"/>
    <w:rsid w:val="005421E6"/>
    <w:rsid w:val="005469F1"/>
    <w:rsid w:val="005505DB"/>
    <w:rsid w:val="00552C8B"/>
    <w:rsid w:val="00556508"/>
    <w:rsid w:val="00556DB8"/>
    <w:rsid w:val="00557956"/>
    <w:rsid w:val="00571813"/>
    <w:rsid w:val="0057403D"/>
    <w:rsid w:val="005837CA"/>
    <w:rsid w:val="005851F1"/>
    <w:rsid w:val="00590C79"/>
    <w:rsid w:val="00595979"/>
    <w:rsid w:val="00597323"/>
    <w:rsid w:val="00597F9B"/>
    <w:rsid w:val="005A0A8F"/>
    <w:rsid w:val="005A117F"/>
    <w:rsid w:val="005A54C3"/>
    <w:rsid w:val="005A7926"/>
    <w:rsid w:val="005B11F8"/>
    <w:rsid w:val="005C1712"/>
    <w:rsid w:val="005D1AF7"/>
    <w:rsid w:val="005D5871"/>
    <w:rsid w:val="005D7748"/>
    <w:rsid w:val="005D7BE9"/>
    <w:rsid w:val="005E1DF6"/>
    <w:rsid w:val="005E2272"/>
    <w:rsid w:val="005E5C11"/>
    <w:rsid w:val="005E6018"/>
    <w:rsid w:val="005F10D8"/>
    <w:rsid w:val="005F2267"/>
    <w:rsid w:val="00600A1E"/>
    <w:rsid w:val="00600E73"/>
    <w:rsid w:val="00603FF3"/>
    <w:rsid w:val="00605580"/>
    <w:rsid w:val="006074DA"/>
    <w:rsid w:val="00611CE0"/>
    <w:rsid w:val="00611E6F"/>
    <w:rsid w:val="006157E1"/>
    <w:rsid w:val="00616404"/>
    <w:rsid w:val="00621F38"/>
    <w:rsid w:val="00627488"/>
    <w:rsid w:val="00643697"/>
    <w:rsid w:val="006444CE"/>
    <w:rsid w:val="00645F07"/>
    <w:rsid w:val="0064725D"/>
    <w:rsid w:val="00653180"/>
    <w:rsid w:val="00654076"/>
    <w:rsid w:val="0066109E"/>
    <w:rsid w:val="006632EB"/>
    <w:rsid w:val="00671FD0"/>
    <w:rsid w:val="00674049"/>
    <w:rsid w:val="0067577C"/>
    <w:rsid w:val="00675B81"/>
    <w:rsid w:val="00676F9A"/>
    <w:rsid w:val="00677F85"/>
    <w:rsid w:val="006867EF"/>
    <w:rsid w:val="0069090C"/>
    <w:rsid w:val="00693645"/>
    <w:rsid w:val="006A108F"/>
    <w:rsid w:val="006A213D"/>
    <w:rsid w:val="006A2C72"/>
    <w:rsid w:val="006A2F3E"/>
    <w:rsid w:val="006A7CB7"/>
    <w:rsid w:val="006B2D92"/>
    <w:rsid w:val="006B4B57"/>
    <w:rsid w:val="006B78B3"/>
    <w:rsid w:val="006C0A38"/>
    <w:rsid w:val="006C0F3D"/>
    <w:rsid w:val="006C1F06"/>
    <w:rsid w:val="006C6E20"/>
    <w:rsid w:val="006D7E04"/>
    <w:rsid w:val="006E1DC2"/>
    <w:rsid w:val="006E3C25"/>
    <w:rsid w:val="006E4F4F"/>
    <w:rsid w:val="006E699D"/>
    <w:rsid w:val="006F17F7"/>
    <w:rsid w:val="006F1AEA"/>
    <w:rsid w:val="0070226F"/>
    <w:rsid w:val="00703A74"/>
    <w:rsid w:val="00707BF1"/>
    <w:rsid w:val="00711A80"/>
    <w:rsid w:val="00715670"/>
    <w:rsid w:val="0071777F"/>
    <w:rsid w:val="00717EC5"/>
    <w:rsid w:val="00727165"/>
    <w:rsid w:val="00730702"/>
    <w:rsid w:val="007328C3"/>
    <w:rsid w:val="00741005"/>
    <w:rsid w:val="00741D28"/>
    <w:rsid w:val="00754F29"/>
    <w:rsid w:val="00767CC9"/>
    <w:rsid w:val="00770F86"/>
    <w:rsid w:val="007724DD"/>
    <w:rsid w:val="00774E55"/>
    <w:rsid w:val="00777A2B"/>
    <w:rsid w:val="00777E33"/>
    <w:rsid w:val="007802D9"/>
    <w:rsid w:val="007848F8"/>
    <w:rsid w:val="00786205"/>
    <w:rsid w:val="00792B68"/>
    <w:rsid w:val="00795E6C"/>
    <w:rsid w:val="007A0F59"/>
    <w:rsid w:val="007B2A3D"/>
    <w:rsid w:val="007B62B0"/>
    <w:rsid w:val="007C11C9"/>
    <w:rsid w:val="007C7118"/>
    <w:rsid w:val="007D2480"/>
    <w:rsid w:val="007D52DD"/>
    <w:rsid w:val="007D7CE6"/>
    <w:rsid w:val="007E1D89"/>
    <w:rsid w:val="007E318C"/>
    <w:rsid w:val="007E470A"/>
    <w:rsid w:val="007E5CF5"/>
    <w:rsid w:val="007F5837"/>
    <w:rsid w:val="007F77DF"/>
    <w:rsid w:val="00804D4C"/>
    <w:rsid w:val="00810DFD"/>
    <w:rsid w:val="008115C4"/>
    <w:rsid w:val="00812D42"/>
    <w:rsid w:val="008200B5"/>
    <w:rsid w:val="00826EC6"/>
    <w:rsid w:val="0083578F"/>
    <w:rsid w:val="008364D7"/>
    <w:rsid w:val="0084333A"/>
    <w:rsid w:val="00845889"/>
    <w:rsid w:val="008523CE"/>
    <w:rsid w:val="00853963"/>
    <w:rsid w:val="00853BC3"/>
    <w:rsid w:val="00855A26"/>
    <w:rsid w:val="00857D0D"/>
    <w:rsid w:val="00866E67"/>
    <w:rsid w:val="008704BD"/>
    <w:rsid w:val="008710B7"/>
    <w:rsid w:val="0087455B"/>
    <w:rsid w:val="00880E5B"/>
    <w:rsid w:val="0088296F"/>
    <w:rsid w:val="00885631"/>
    <w:rsid w:val="00885892"/>
    <w:rsid w:val="00885D56"/>
    <w:rsid w:val="00891531"/>
    <w:rsid w:val="008927E1"/>
    <w:rsid w:val="00895462"/>
    <w:rsid w:val="00896B95"/>
    <w:rsid w:val="0089763D"/>
    <w:rsid w:val="008A5903"/>
    <w:rsid w:val="008A5D6F"/>
    <w:rsid w:val="008B2CE8"/>
    <w:rsid w:val="008B5029"/>
    <w:rsid w:val="008B50DE"/>
    <w:rsid w:val="008B599A"/>
    <w:rsid w:val="008B5B9C"/>
    <w:rsid w:val="008C2C90"/>
    <w:rsid w:val="008C6306"/>
    <w:rsid w:val="008D0E33"/>
    <w:rsid w:val="008D624B"/>
    <w:rsid w:val="008E1402"/>
    <w:rsid w:val="008E2868"/>
    <w:rsid w:val="008E43A1"/>
    <w:rsid w:val="008E5BF9"/>
    <w:rsid w:val="008E60BC"/>
    <w:rsid w:val="008F432D"/>
    <w:rsid w:val="0090680B"/>
    <w:rsid w:val="00910C1B"/>
    <w:rsid w:val="00910C2C"/>
    <w:rsid w:val="0091316F"/>
    <w:rsid w:val="00917054"/>
    <w:rsid w:val="0092328E"/>
    <w:rsid w:val="009260BE"/>
    <w:rsid w:val="009268B0"/>
    <w:rsid w:val="00931E0C"/>
    <w:rsid w:val="009418C0"/>
    <w:rsid w:val="0094207E"/>
    <w:rsid w:val="00944837"/>
    <w:rsid w:val="009507E8"/>
    <w:rsid w:val="00952D2E"/>
    <w:rsid w:val="009534BB"/>
    <w:rsid w:val="00953824"/>
    <w:rsid w:val="00960470"/>
    <w:rsid w:val="00965ABC"/>
    <w:rsid w:val="00970880"/>
    <w:rsid w:val="00977762"/>
    <w:rsid w:val="00980F5A"/>
    <w:rsid w:val="009837D8"/>
    <w:rsid w:val="00984926"/>
    <w:rsid w:val="00990B2E"/>
    <w:rsid w:val="009925F6"/>
    <w:rsid w:val="00992806"/>
    <w:rsid w:val="00993BFF"/>
    <w:rsid w:val="009956BB"/>
    <w:rsid w:val="009A12FB"/>
    <w:rsid w:val="009A4C3C"/>
    <w:rsid w:val="009B0881"/>
    <w:rsid w:val="009B3FBD"/>
    <w:rsid w:val="009D74C8"/>
    <w:rsid w:val="009E4049"/>
    <w:rsid w:val="009E6D8D"/>
    <w:rsid w:val="009E740D"/>
    <w:rsid w:val="009F09A2"/>
    <w:rsid w:val="009F09DA"/>
    <w:rsid w:val="009F452F"/>
    <w:rsid w:val="00A060C0"/>
    <w:rsid w:val="00A06D9E"/>
    <w:rsid w:val="00A07373"/>
    <w:rsid w:val="00A10C08"/>
    <w:rsid w:val="00A11C6B"/>
    <w:rsid w:val="00A143D4"/>
    <w:rsid w:val="00A248DB"/>
    <w:rsid w:val="00A3030B"/>
    <w:rsid w:val="00A35482"/>
    <w:rsid w:val="00A4411B"/>
    <w:rsid w:val="00A51B59"/>
    <w:rsid w:val="00A528E9"/>
    <w:rsid w:val="00A52E05"/>
    <w:rsid w:val="00A604FA"/>
    <w:rsid w:val="00A735FC"/>
    <w:rsid w:val="00A74119"/>
    <w:rsid w:val="00A80B60"/>
    <w:rsid w:val="00A83960"/>
    <w:rsid w:val="00A87D50"/>
    <w:rsid w:val="00AA64A6"/>
    <w:rsid w:val="00AB15E2"/>
    <w:rsid w:val="00AB4864"/>
    <w:rsid w:val="00AC453E"/>
    <w:rsid w:val="00AD028D"/>
    <w:rsid w:val="00AD214E"/>
    <w:rsid w:val="00AD3542"/>
    <w:rsid w:val="00AD7082"/>
    <w:rsid w:val="00AE09F2"/>
    <w:rsid w:val="00AE4F71"/>
    <w:rsid w:val="00AE5CB9"/>
    <w:rsid w:val="00AE5DED"/>
    <w:rsid w:val="00AE62FE"/>
    <w:rsid w:val="00AF0922"/>
    <w:rsid w:val="00AF1022"/>
    <w:rsid w:val="00AF132A"/>
    <w:rsid w:val="00AF4538"/>
    <w:rsid w:val="00B00C69"/>
    <w:rsid w:val="00B01EC7"/>
    <w:rsid w:val="00B11045"/>
    <w:rsid w:val="00B2129F"/>
    <w:rsid w:val="00B22472"/>
    <w:rsid w:val="00B25C71"/>
    <w:rsid w:val="00B30C92"/>
    <w:rsid w:val="00B32EBE"/>
    <w:rsid w:val="00B355FA"/>
    <w:rsid w:val="00B40F0D"/>
    <w:rsid w:val="00B41590"/>
    <w:rsid w:val="00B448FB"/>
    <w:rsid w:val="00B456F2"/>
    <w:rsid w:val="00B47AB5"/>
    <w:rsid w:val="00B5045B"/>
    <w:rsid w:val="00B51290"/>
    <w:rsid w:val="00B527D0"/>
    <w:rsid w:val="00B52DE6"/>
    <w:rsid w:val="00B57B8E"/>
    <w:rsid w:val="00B649EC"/>
    <w:rsid w:val="00B64A17"/>
    <w:rsid w:val="00B66AAD"/>
    <w:rsid w:val="00B760B5"/>
    <w:rsid w:val="00B80528"/>
    <w:rsid w:val="00B805FB"/>
    <w:rsid w:val="00B80665"/>
    <w:rsid w:val="00B90D1F"/>
    <w:rsid w:val="00B97D89"/>
    <w:rsid w:val="00BB2498"/>
    <w:rsid w:val="00BB24A1"/>
    <w:rsid w:val="00BB4EF6"/>
    <w:rsid w:val="00BB66B5"/>
    <w:rsid w:val="00BC0553"/>
    <w:rsid w:val="00BC1166"/>
    <w:rsid w:val="00BC2316"/>
    <w:rsid w:val="00BC77E2"/>
    <w:rsid w:val="00BD210B"/>
    <w:rsid w:val="00BD452F"/>
    <w:rsid w:val="00BD7018"/>
    <w:rsid w:val="00BE2C4A"/>
    <w:rsid w:val="00BF3C71"/>
    <w:rsid w:val="00BF6103"/>
    <w:rsid w:val="00C02E08"/>
    <w:rsid w:val="00C05A78"/>
    <w:rsid w:val="00C123A1"/>
    <w:rsid w:val="00C16277"/>
    <w:rsid w:val="00C24307"/>
    <w:rsid w:val="00C24F2B"/>
    <w:rsid w:val="00C27FFE"/>
    <w:rsid w:val="00C3009C"/>
    <w:rsid w:val="00C30F0B"/>
    <w:rsid w:val="00C4374F"/>
    <w:rsid w:val="00C47A0D"/>
    <w:rsid w:val="00C5101D"/>
    <w:rsid w:val="00C55BBD"/>
    <w:rsid w:val="00C5769A"/>
    <w:rsid w:val="00C70FFD"/>
    <w:rsid w:val="00C72F4D"/>
    <w:rsid w:val="00C73D0A"/>
    <w:rsid w:val="00C825C7"/>
    <w:rsid w:val="00C83E80"/>
    <w:rsid w:val="00C91E6D"/>
    <w:rsid w:val="00C9459D"/>
    <w:rsid w:val="00C95D17"/>
    <w:rsid w:val="00C97BDB"/>
    <w:rsid w:val="00C97D19"/>
    <w:rsid w:val="00CA5B63"/>
    <w:rsid w:val="00CB196D"/>
    <w:rsid w:val="00CB1B62"/>
    <w:rsid w:val="00CB690B"/>
    <w:rsid w:val="00CD014A"/>
    <w:rsid w:val="00CD08DE"/>
    <w:rsid w:val="00CD0BBA"/>
    <w:rsid w:val="00CD1DEB"/>
    <w:rsid w:val="00CF0370"/>
    <w:rsid w:val="00CF1844"/>
    <w:rsid w:val="00CF472F"/>
    <w:rsid w:val="00CF4D3C"/>
    <w:rsid w:val="00D0008F"/>
    <w:rsid w:val="00D00F53"/>
    <w:rsid w:val="00D028ED"/>
    <w:rsid w:val="00D02901"/>
    <w:rsid w:val="00D045A7"/>
    <w:rsid w:val="00D05223"/>
    <w:rsid w:val="00D11859"/>
    <w:rsid w:val="00D16941"/>
    <w:rsid w:val="00D23CB3"/>
    <w:rsid w:val="00D302D8"/>
    <w:rsid w:val="00D335AA"/>
    <w:rsid w:val="00D3420F"/>
    <w:rsid w:val="00D365E5"/>
    <w:rsid w:val="00D54C05"/>
    <w:rsid w:val="00D54C17"/>
    <w:rsid w:val="00D54E9E"/>
    <w:rsid w:val="00D571E3"/>
    <w:rsid w:val="00D620FE"/>
    <w:rsid w:val="00D76E29"/>
    <w:rsid w:val="00D77CAB"/>
    <w:rsid w:val="00D84570"/>
    <w:rsid w:val="00D84638"/>
    <w:rsid w:val="00D87263"/>
    <w:rsid w:val="00D90F29"/>
    <w:rsid w:val="00D91466"/>
    <w:rsid w:val="00D91E50"/>
    <w:rsid w:val="00DA10F0"/>
    <w:rsid w:val="00DA182F"/>
    <w:rsid w:val="00DA33AD"/>
    <w:rsid w:val="00DA3B1D"/>
    <w:rsid w:val="00DA6B8F"/>
    <w:rsid w:val="00DA6DF8"/>
    <w:rsid w:val="00DB1A53"/>
    <w:rsid w:val="00DB1D73"/>
    <w:rsid w:val="00DB31F0"/>
    <w:rsid w:val="00DC1C68"/>
    <w:rsid w:val="00DC4968"/>
    <w:rsid w:val="00DC70B3"/>
    <w:rsid w:val="00DC7C93"/>
    <w:rsid w:val="00DD0BDC"/>
    <w:rsid w:val="00DD1035"/>
    <w:rsid w:val="00DD3518"/>
    <w:rsid w:val="00DD5ACA"/>
    <w:rsid w:val="00DD7FFC"/>
    <w:rsid w:val="00DE18BB"/>
    <w:rsid w:val="00DE320E"/>
    <w:rsid w:val="00DF1EFF"/>
    <w:rsid w:val="00DF287A"/>
    <w:rsid w:val="00DF2933"/>
    <w:rsid w:val="00DF4EE1"/>
    <w:rsid w:val="00DF5B3A"/>
    <w:rsid w:val="00E047E1"/>
    <w:rsid w:val="00E07000"/>
    <w:rsid w:val="00E107BA"/>
    <w:rsid w:val="00E126FC"/>
    <w:rsid w:val="00E12AD8"/>
    <w:rsid w:val="00E16B61"/>
    <w:rsid w:val="00E20144"/>
    <w:rsid w:val="00E20405"/>
    <w:rsid w:val="00E212EA"/>
    <w:rsid w:val="00E2260C"/>
    <w:rsid w:val="00E24ED5"/>
    <w:rsid w:val="00E250C0"/>
    <w:rsid w:val="00E3646C"/>
    <w:rsid w:val="00E36F60"/>
    <w:rsid w:val="00E40CBA"/>
    <w:rsid w:val="00E40D97"/>
    <w:rsid w:val="00E45855"/>
    <w:rsid w:val="00E47145"/>
    <w:rsid w:val="00E47AFF"/>
    <w:rsid w:val="00E47C17"/>
    <w:rsid w:val="00E52553"/>
    <w:rsid w:val="00E54C69"/>
    <w:rsid w:val="00E54E96"/>
    <w:rsid w:val="00E607F9"/>
    <w:rsid w:val="00E60B8E"/>
    <w:rsid w:val="00E63D1A"/>
    <w:rsid w:val="00E66EDB"/>
    <w:rsid w:val="00E678DB"/>
    <w:rsid w:val="00E67973"/>
    <w:rsid w:val="00E7701B"/>
    <w:rsid w:val="00E81CBC"/>
    <w:rsid w:val="00E839AE"/>
    <w:rsid w:val="00E84D10"/>
    <w:rsid w:val="00E86C69"/>
    <w:rsid w:val="00EA006C"/>
    <w:rsid w:val="00EA6742"/>
    <w:rsid w:val="00EA6EA7"/>
    <w:rsid w:val="00EB0A24"/>
    <w:rsid w:val="00EB39DC"/>
    <w:rsid w:val="00EB6E33"/>
    <w:rsid w:val="00EC02FD"/>
    <w:rsid w:val="00EC1269"/>
    <w:rsid w:val="00EC4C93"/>
    <w:rsid w:val="00EC7984"/>
    <w:rsid w:val="00ED120E"/>
    <w:rsid w:val="00ED245E"/>
    <w:rsid w:val="00ED5D77"/>
    <w:rsid w:val="00ED6F22"/>
    <w:rsid w:val="00ED7B6A"/>
    <w:rsid w:val="00ED7C39"/>
    <w:rsid w:val="00EE13DF"/>
    <w:rsid w:val="00EE4E13"/>
    <w:rsid w:val="00EE53BA"/>
    <w:rsid w:val="00EE59A0"/>
    <w:rsid w:val="00EF33DB"/>
    <w:rsid w:val="00EF3625"/>
    <w:rsid w:val="00F0044C"/>
    <w:rsid w:val="00F014B8"/>
    <w:rsid w:val="00F0718A"/>
    <w:rsid w:val="00F12B4C"/>
    <w:rsid w:val="00F12BB7"/>
    <w:rsid w:val="00F15647"/>
    <w:rsid w:val="00F1739E"/>
    <w:rsid w:val="00F2404D"/>
    <w:rsid w:val="00F3300F"/>
    <w:rsid w:val="00F33DF6"/>
    <w:rsid w:val="00F41379"/>
    <w:rsid w:val="00F42316"/>
    <w:rsid w:val="00F4391A"/>
    <w:rsid w:val="00F52743"/>
    <w:rsid w:val="00F578F4"/>
    <w:rsid w:val="00F60106"/>
    <w:rsid w:val="00F64500"/>
    <w:rsid w:val="00F65D3B"/>
    <w:rsid w:val="00F65EA6"/>
    <w:rsid w:val="00F66B52"/>
    <w:rsid w:val="00F677D3"/>
    <w:rsid w:val="00F70727"/>
    <w:rsid w:val="00F708BA"/>
    <w:rsid w:val="00F70C3B"/>
    <w:rsid w:val="00F715AA"/>
    <w:rsid w:val="00F73950"/>
    <w:rsid w:val="00F76FF9"/>
    <w:rsid w:val="00F8399C"/>
    <w:rsid w:val="00F853BE"/>
    <w:rsid w:val="00F869AC"/>
    <w:rsid w:val="00F90601"/>
    <w:rsid w:val="00F913C2"/>
    <w:rsid w:val="00F943FF"/>
    <w:rsid w:val="00FA0533"/>
    <w:rsid w:val="00FA21B8"/>
    <w:rsid w:val="00FA7EA5"/>
    <w:rsid w:val="00FB09F0"/>
    <w:rsid w:val="00FB0A8C"/>
    <w:rsid w:val="00FB37C8"/>
    <w:rsid w:val="00FB54B4"/>
    <w:rsid w:val="00FB5B4B"/>
    <w:rsid w:val="00FC245F"/>
    <w:rsid w:val="00FD0DD8"/>
    <w:rsid w:val="00FD56AF"/>
    <w:rsid w:val="00FD7527"/>
    <w:rsid w:val="00FD774E"/>
    <w:rsid w:val="00FE21FE"/>
    <w:rsid w:val="00FE528B"/>
    <w:rsid w:val="00FE7618"/>
    <w:rsid w:val="00FE7AC4"/>
    <w:rsid w:val="00FF1BBE"/>
    <w:rsid w:val="00FF3A47"/>
    <w:rsid w:val="00FF4BEC"/>
    <w:rsid w:val="04762320"/>
    <w:rsid w:val="05C95F24"/>
    <w:rsid w:val="09F560E5"/>
    <w:rsid w:val="0BCB48B5"/>
    <w:rsid w:val="13583593"/>
    <w:rsid w:val="15D72483"/>
    <w:rsid w:val="1D597B41"/>
    <w:rsid w:val="1DB78769"/>
    <w:rsid w:val="1E6B7605"/>
    <w:rsid w:val="1E8DC292"/>
    <w:rsid w:val="218B10E8"/>
    <w:rsid w:val="23747AE7"/>
    <w:rsid w:val="267139F7"/>
    <w:rsid w:val="27F9F87A"/>
    <w:rsid w:val="2B821533"/>
    <w:rsid w:val="2D89443C"/>
    <w:rsid w:val="2E711628"/>
    <w:rsid w:val="2EC13CC1"/>
    <w:rsid w:val="333FF3B1"/>
    <w:rsid w:val="33FEB0A1"/>
    <w:rsid w:val="379CBB18"/>
    <w:rsid w:val="37B70BF9"/>
    <w:rsid w:val="3BC53873"/>
    <w:rsid w:val="3BE7E685"/>
    <w:rsid w:val="3BFF35E8"/>
    <w:rsid w:val="3DD63A09"/>
    <w:rsid w:val="3E646622"/>
    <w:rsid w:val="3F5A141C"/>
    <w:rsid w:val="3FF741D9"/>
    <w:rsid w:val="40AE77ED"/>
    <w:rsid w:val="460001E6"/>
    <w:rsid w:val="485F711F"/>
    <w:rsid w:val="49F75532"/>
    <w:rsid w:val="4C51205E"/>
    <w:rsid w:val="4D6D42CF"/>
    <w:rsid w:val="4DA1FCBE"/>
    <w:rsid w:val="4EC61409"/>
    <w:rsid w:val="4FEF3120"/>
    <w:rsid w:val="52BA4B30"/>
    <w:rsid w:val="54202253"/>
    <w:rsid w:val="577FDF8E"/>
    <w:rsid w:val="58C4367C"/>
    <w:rsid w:val="5B4B3434"/>
    <w:rsid w:val="5DCC998E"/>
    <w:rsid w:val="5DFF0B2E"/>
    <w:rsid w:val="5EFB9948"/>
    <w:rsid w:val="5F579C5F"/>
    <w:rsid w:val="5FDFDDE9"/>
    <w:rsid w:val="61010077"/>
    <w:rsid w:val="63E56AE9"/>
    <w:rsid w:val="65767B3D"/>
    <w:rsid w:val="67C35192"/>
    <w:rsid w:val="685D2344"/>
    <w:rsid w:val="68FB6E53"/>
    <w:rsid w:val="69FED03D"/>
    <w:rsid w:val="6DE12268"/>
    <w:rsid w:val="6F155C45"/>
    <w:rsid w:val="6FC60151"/>
    <w:rsid w:val="6FF93B70"/>
    <w:rsid w:val="71E44B9E"/>
    <w:rsid w:val="72F764E5"/>
    <w:rsid w:val="733E45E2"/>
    <w:rsid w:val="777DFD28"/>
    <w:rsid w:val="77BF2CFC"/>
    <w:rsid w:val="78252D25"/>
    <w:rsid w:val="7B5BBB13"/>
    <w:rsid w:val="7B7FA26F"/>
    <w:rsid w:val="7C3D84CE"/>
    <w:rsid w:val="7CD7A1E6"/>
    <w:rsid w:val="7DE4D21F"/>
    <w:rsid w:val="7EDDE9D0"/>
    <w:rsid w:val="7EFBE588"/>
    <w:rsid w:val="7EFEB024"/>
    <w:rsid w:val="7F6BA469"/>
    <w:rsid w:val="7FC3C2FF"/>
    <w:rsid w:val="7FE6B834"/>
    <w:rsid w:val="7FF1DEFF"/>
    <w:rsid w:val="7FFE3C93"/>
    <w:rsid w:val="82FE4A24"/>
    <w:rsid w:val="88B5852A"/>
    <w:rsid w:val="8EFF2A3F"/>
    <w:rsid w:val="95F36EA7"/>
    <w:rsid w:val="9B7FACA9"/>
    <w:rsid w:val="9CFDDCEE"/>
    <w:rsid w:val="9DBE8163"/>
    <w:rsid w:val="AF6C548B"/>
    <w:rsid w:val="B1BFBDD8"/>
    <w:rsid w:val="BCFDB50A"/>
    <w:rsid w:val="BDAE799A"/>
    <w:rsid w:val="BFABC996"/>
    <w:rsid w:val="DB799573"/>
    <w:rsid w:val="DCEF89B5"/>
    <w:rsid w:val="DFCBACB4"/>
    <w:rsid w:val="DFFF95F8"/>
    <w:rsid w:val="DFFFE5A9"/>
    <w:rsid w:val="E99777CF"/>
    <w:rsid w:val="EBBF788E"/>
    <w:rsid w:val="EBDC14B2"/>
    <w:rsid w:val="EEEFC4CE"/>
    <w:rsid w:val="EFCFFC8A"/>
    <w:rsid w:val="F6EFAA8F"/>
    <w:rsid w:val="F79E8DC2"/>
    <w:rsid w:val="F877EB34"/>
    <w:rsid w:val="F9F6C1BD"/>
    <w:rsid w:val="FBEB979C"/>
    <w:rsid w:val="FBEBFEB4"/>
    <w:rsid w:val="FBEF9B4F"/>
    <w:rsid w:val="FBEFE3D5"/>
    <w:rsid w:val="FBF26584"/>
    <w:rsid w:val="FBFF08DD"/>
    <w:rsid w:val="FD77C9F0"/>
    <w:rsid w:val="FDF3EADA"/>
    <w:rsid w:val="FDFF6E2B"/>
    <w:rsid w:val="FE9E1CB1"/>
    <w:rsid w:val="FEF98648"/>
    <w:rsid w:val="FF3F2AFF"/>
    <w:rsid w:val="FFB86D9F"/>
    <w:rsid w:val="FFDF4032"/>
    <w:rsid w:val="FFEECF0F"/>
    <w:rsid w:val="FFF342B9"/>
    <w:rsid w:val="FFF3759A"/>
    <w:rsid w:val="FFF52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iPriority="0" w:name="List Bullet"/>
    <w:lsdException w:qFormat="1" w:uiPriority="0" w:name="List Number"/>
    <w:lsdException w:uiPriority="99" w:name="List 2"/>
    <w:lsdException w:uiPriority="99" w:name="List 3"/>
    <w:lsdException w:uiPriority="99" w:name="List 4"/>
    <w:lsdException w:uiPriority="99" w:name="List 5"/>
    <w:lsdException w:qFormat="1" w:uiPriority="0" w:semiHidden="0" w:name="List Bullet 2"/>
    <w:lsdException w:qFormat="1" w:uiPriority="0" w:name="List Bullet 3"/>
    <w:lsdException w:uiPriority="99" w:name="List Bullet 4"/>
    <w:lsdException w:uiPriority="99" w:name="List Bullet 5"/>
    <w:lsdException w:qFormat="1" w:uiPriority="0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qFormat="1" w:uiPriority="0" w:name="List Continue"/>
    <w:lsdException w:qFormat="1" w:uiPriority="0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qFormat="1"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37"/>
    <w:qFormat/>
    <w:uiPriority w:val="0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6"/>
    <w:unhideWhenUsed/>
    <w:qFormat/>
    <w:uiPriority w:val="0"/>
    <w:pPr>
      <w:keepNext/>
      <w:widowControl/>
      <w:numPr>
        <w:ilvl w:val="1"/>
        <w:numId w:val="1"/>
      </w:numPr>
      <w:tabs>
        <w:tab w:val="center" w:pos="4500"/>
        <w:tab w:val="right" w:pos="9270"/>
      </w:tabs>
      <w:autoSpaceDN w:val="0"/>
      <w:spacing w:before="240" w:after="120"/>
      <w:ind w:right="43"/>
      <w:jc w:val="left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8"/>
    <w:unhideWhenUsed/>
    <w:qFormat/>
    <w:uiPriority w:val="0"/>
    <w:pPr>
      <w:keepNext/>
      <w:widowControl/>
      <w:numPr>
        <w:ilvl w:val="2"/>
        <w:numId w:val="1"/>
      </w:numPr>
      <w:overflowPunct w:val="0"/>
      <w:autoSpaceDE w:val="0"/>
      <w:autoSpaceDN w:val="0"/>
      <w:adjustRightInd w:val="0"/>
      <w:spacing w:before="425" w:after="113"/>
      <w:jc w:val="left"/>
      <w:outlineLvl w:val="2"/>
    </w:pPr>
    <w:rPr>
      <w:rFonts w:ascii="Arial" w:hAnsi="Arial" w:eastAsia="宋体" w:cs="Times New Roman"/>
      <w:b/>
      <w:i/>
      <w:kern w:val="0"/>
      <w:sz w:val="28"/>
      <w:szCs w:val="20"/>
      <w:lang w:eastAsia="en-US"/>
    </w:rPr>
  </w:style>
  <w:style w:type="paragraph" w:styleId="5">
    <w:name w:val="heading 4"/>
    <w:basedOn w:val="1"/>
    <w:next w:val="1"/>
    <w:link w:val="39"/>
    <w:semiHidden/>
    <w:unhideWhenUsed/>
    <w:qFormat/>
    <w:uiPriority w:val="0"/>
    <w:pPr>
      <w:keepNext/>
      <w:widowControl/>
      <w:numPr>
        <w:ilvl w:val="3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3"/>
    </w:pPr>
    <w:rPr>
      <w:rFonts w:ascii="Arial" w:hAnsi="Arial" w:eastAsia="宋体" w:cs="Times New Roman"/>
      <w:b/>
      <w:iCs/>
      <w:kern w:val="0"/>
      <w:sz w:val="24"/>
      <w:szCs w:val="20"/>
      <w:lang w:eastAsia="en-US"/>
    </w:rPr>
  </w:style>
  <w:style w:type="paragraph" w:styleId="6">
    <w:name w:val="heading 5"/>
    <w:basedOn w:val="1"/>
    <w:next w:val="1"/>
    <w:link w:val="40"/>
    <w:semiHidden/>
    <w:unhideWhenUsed/>
    <w:qFormat/>
    <w:uiPriority w:val="0"/>
    <w:pPr>
      <w:widowControl/>
      <w:numPr>
        <w:ilvl w:val="4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4"/>
    </w:pPr>
    <w:rPr>
      <w:rFonts w:ascii="Arial" w:hAnsi="Arial" w:eastAsia="宋体" w:cs="Times New Roman"/>
      <w:kern w:val="0"/>
      <w:sz w:val="22"/>
      <w:szCs w:val="20"/>
      <w:lang w:val="da-DK" w:eastAsia="en-US"/>
    </w:rPr>
  </w:style>
  <w:style w:type="paragraph" w:styleId="7">
    <w:name w:val="heading 6"/>
    <w:basedOn w:val="1"/>
    <w:next w:val="1"/>
    <w:link w:val="41"/>
    <w:semiHidden/>
    <w:unhideWhenUsed/>
    <w:qFormat/>
    <w:uiPriority w:val="0"/>
    <w:pPr>
      <w:widowControl/>
      <w:numPr>
        <w:ilvl w:val="5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5"/>
    </w:pPr>
    <w:rPr>
      <w:rFonts w:ascii="Arial" w:hAnsi="Arial" w:eastAsia="宋体" w:cs="Times New Roman"/>
      <w:i/>
      <w:kern w:val="0"/>
      <w:sz w:val="22"/>
      <w:szCs w:val="20"/>
      <w:lang w:val="da-DK" w:eastAsia="en-US"/>
    </w:rPr>
  </w:style>
  <w:style w:type="paragraph" w:styleId="8">
    <w:name w:val="heading 7"/>
    <w:basedOn w:val="1"/>
    <w:next w:val="1"/>
    <w:link w:val="42"/>
    <w:semiHidden/>
    <w:unhideWhenUsed/>
    <w:qFormat/>
    <w:uiPriority w:val="0"/>
    <w:pPr>
      <w:widowControl/>
      <w:numPr>
        <w:ilvl w:val="6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6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9">
    <w:name w:val="heading 8"/>
    <w:basedOn w:val="1"/>
    <w:next w:val="1"/>
    <w:link w:val="43"/>
    <w:semiHidden/>
    <w:unhideWhenUsed/>
    <w:qFormat/>
    <w:uiPriority w:val="0"/>
    <w:pPr>
      <w:widowControl/>
      <w:numPr>
        <w:ilvl w:val="7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7"/>
    </w:pPr>
    <w:rPr>
      <w:rFonts w:ascii="Arial" w:hAnsi="Arial" w:eastAsia="宋体" w:cs="Times New Roman"/>
      <w:i/>
      <w:kern w:val="0"/>
      <w:sz w:val="20"/>
      <w:szCs w:val="20"/>
      <w:lang w:eastAsia="en-US"/>
    </w:rPr>
  </w:style>
  <w:style w:type="paragraph" w:styleId="10">
    <w:name w:val="heading 9"/>
    <w:basedOn w:val="1"/>
    <w:next w:val="1"/>
    <w:link w:val="44"/>
    <w:semiHidden/>
    <w:unhideWhenUsed/>
    <w:qFormat/>
    <w:uiPriority w:val="0"/>
    <w:pPr>
      <w:widowControl/>
      <w:numPr>
        <w:ilvl w:val="8"/>
        <w:numId w:val="1"/>
      </w:numPr>
      <w:overflowPunct w:val="0"/>
      <w:autoSpaceDE w:val="0"/>
      <w:autoSpaceDN w:val="0"/>
      <w:adjustRightInd w:val="0"/>
      <w:spacing w:before="240" w:after="60"/>
      <w:jc w:val="left"/>
      <w:outlineLvl w:val="8"/>
    </w:pPr>
    <w:rPr>
      <w:rFonts w:ascii="Arial" w:hAnsi="Arial" w:eastAsia="宋体" w:cs="Times New Roman"/>
      <w:i/>
      <w:kern w:val="0"/>
      <w:sz w:val="18"/>
      <w:szCs w:val="20"/>
      <w:lang w:eastAsia="en-US"/>
    </w:rPr>
  </w:style>
  <w:style w:type="character" w:default="1" w:styleId="31">
    <w:name w:val="Default Paragraph Font"/>
    <w:semiHidden/>
    <w:unhideWhenUsed/>
    <w:qFormat/>
    <w:uiPriority w:val="1"/>
  </w:style>
  <w:style w:type="table" w:default="1" w:styleId="2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Number 2"/>
    <w:basedOn w:val="1"/>
    <w:semiHidden/>
    <w:unhideWhenUsed/>
    <w:qFormat/>
    <w:uiPriority w:val="0"/>
    <w:pPr>
      <w:widowControl/>
      <w:numPr>
        <w:ilvl w:val="0"/>
        <w:numId w:val="2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2">
    <w:name w:val="List Number"/>
    <w:basedOn w:val="1"/>
    <w:semiHidden/>
    <w:unhideWhenUsed/>
    <w:qFormat/>
    <w:uiPriority w:val="0"/>
    <w:pPr>
      <w:widowControl/>
      <w:numPr>
        <w:ilvl w:val="0"/>
        <w:numId w:val="3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3">
    <w:name w:val="caption"/>
    <w:basedOn w:val="1"/>
    <w:next w:val="1"/>
    <w:link w:val="45"/>
    <w:semiHidden/>
    <w:unhideWhenUsed/>
    <w:qFormat/>
    <w:uiPriority w:val="0"/>
    <w:pPr>
      <w:widowControl/>
      <w:tabs>
        <w:tab w:val="center" w:pos="4500"/>
        <w:tab w:val="right" w:pos="9180"/>
      </w:tabs>
      <w:spacing w:before="120" w:after="60"/>
      <w:jc w:val="center"/>
    </w:pPr>
    <w:rPr>
      <w:rFonts w:ascii="Arial" w:hAnsi="Arial" w:eastAsia="宋体" w:cs="Times New Roman"/>
      <w:sz w:val="18"/>
      <w:szCs w:val="18"/>
      <w:lang w:eastAsia="en-US"/>
    </w:rPr>
  </w:style>
  <w:style w:type="paragraph" w:styleId="14">
    <w:name w:val="List Bullet"/>
    <w:basedOn w:val="1"/>
    <w:semiHidden/>
    <w:unhideWhenUsed/>
    <w:qFormat/>
    <w:uiPriority w:val="0"/>
    <w:pPr>
      <w:widowControl/>
      <w:numPr>
        <w:ilvl w:val="0"/>
        <w:numId w:val="4"/>
      </w:numPr>
      <w:spacing w:after="24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5">
    <w:name w:val="List Bullet 3"/>
    <w:basedOn w:val="1"/>
    <w:semiHidden/>
    <w:unhideWhenUsed/>
    <w:qFormat/>
    <w:uiPriority w:val="0"/>
    <w:pPr>
      <w:widowControl/>
      <w:numPr>
        <w:ilvl w:val="0"/>
        <w:numId w:val="5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6">
    <w:name w:val="List Continue"/>
    <w:basedOn w:val="1"/>
    <w:semiHidden/>
    <w:unhideWhenUsed/>
    <w:qFormat/>
    <w:uiPriority w:val="0"/>
    <w:pPr>
      <w:widowControl/>
      <w:overflowPunct w:val="0"/>
      <w:autoSpaceDE w:val="0"/>
      <w:autoSpaceDN w:val="0"/>
      <w:adjustRightInd w:val="0"/>
      <w:spacing w:after="120"/>
      <w:ind w:left="36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7">
    <w:name w:val="List Bullet 2"/>
    <w:basedOn w:val="1"/>
    <w:unhideWhenUsed/>
    <w:qFormat/>
    <w:uiPriority w:val="0"/>
    <w:pPr>
      <w:widowControl/>
      <w:numPr>
        <w:ilvl w:val="0"/>
        <w:numId w:val="6"/>
      </w:numPr>
      <w:overflowPunct w:val="0"/>
      <w:autoSpaceDE w:val="0"/>
      <w:autoSpaceDN w:val="0"/>
      <w:adjustRightInd w:val="0"/>
      <w:spacing w:after="1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1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9">
    <w:name w:val="Balloon Text"/>
    <w:basedOn w:val="1"/>
    <w:link w:val="47"/>
    <w:semiHidden/>
    <w:unhideWhenUsed/>
    <w:qFormat/>
    <w:uiPriority w:val="99"/>
    <w:rPr>
      <w:rFonts w:ascii="Heiti SC Light" w:eastAsia="Heiti SC Light"/>
      <w:sz w:val="18"/>
      <w:szCs w:val="18"/>
    </w:rPr>
  </w:style>
  <w:style w:type="paragraph" w:styleId="20">
    <w:name w:val="footer"/>
    <w:basedOn w:val="1"/>
    <w:link w:val="4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21">
    <w:name w:val="header"/>
    <w:basedOn w:val="1"/>
    <w:link w:val="4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2">
    <w:name w:val="toc 1"/>
    <w:basedOn w:val="1"/>
    <w:next w:val="1"/>
    <w:qFormat/>
    <w:uiPriority w:val="39"/>
    <w:pPr>
      <w:tabs>
        <w:tab w:val="left" w:pos="645"/>
        <w:tab w:val="right" w:leader="dot" w:pos="9072"/>
      </w:tabs>
      <w:spacing w:line="320" w:lineRule="exact"/>
      <w:jc w:val="left"/>
    </w:pPr>
    <w:rPr>
      <w:rFonts w:ascii="Times New Roman" w:hAnsi="Times New Roman" w:eastAsia="微软雅黑" w:cs="微软雅黑"/>
      <w:b/>
      <w:bCs/>
      <w:caps/>
      <w:szCs w:val="21"/>
    </w:rPr>
  </w:style>
  <w:style w:type="paragraph" w:styleId="23">
    <w:name w:val="Subtitle"/>
    <w:basedOn w:val="1"/>
    <w:next w:val="1"/>
    <w:link w:val="55"/>
    <w:qFormat/>
    <w:uiPriority w:val="11"/>
    <w:pPr>
      <w:spacing w:before="240" w:after="60" w:line="312" w:lineRule="auto"/>
      <w:jc w:val="left"/>
      <w:outlineLvl w:val="1"/>
    </w:pPr>
    <w:rPr>
      <w:rFonts w:eastAsia="宋体" w:asciiTheme="majorHAnsi" w:hAnsiTheme="majorHAnsi" w:cstheme="majorBidi"/>
      <w:b/>
      <w:bCs/>
      <w:kern w:val="28"/>
      <w:sz w:val="24"/>
      <w:szCs w:val="32"/>
    </w:rPr>
  </w:style>
  <w:style w:type="paragraph" w:styleId="24">
    <w:name w:val="toc 2"/>
    <w:basedOn w:val="1"/>
    <w:next w:val="1"/>
    <w:qFormat/>
    <w:uiPriority w:val="39"/>
    <w:pPr>
      <w:tabs>
        <w:tab w:val="left" w:pos="774"/>
        <w:tab w:val="right" w:leader="dot" w:pos="9072"/>
      </w:tabs>
      <w:spacing w:line="320" w:lineRule="exact"/>
      <w:ind w:left="240" w:leftChars="100"/>
      <w:jc w:val="left"/>
    </w:pPr>
    <w:rPr>
      <w:rFonts w:ascii="Times New Roman" w:hAnsi="Times New Roman" w:eastAsia="微软雅黑" w:cs="微软雅黑"/>
      <w:smallCaps/>
      <w:szCs w:val="21"/>
    </w:rPr>
  </w:style>
  <w:style w:type="paragraph" w:styleId="25">
    <w:name w:val="List Continue 2"/>
    <w:basedOn w:val="1"/>
    <w:semiHidden/>
    <w:unhideWhenUsed/>
    <w:qFormat/>
    <w:uiPriority w:val="0"/>
    <w:pPr>
      <w:widowControl/>
      <w:overflowPunct w:val="0"/>
      <w:autoSpaceDE w:val="0"/>
      <w:autoSpaceDN w:val="0"/>
      <w:adjustRightInd w:val="0"/>
      <w:spacing w:after="120"/>
      <w:ind w:left="720"/>
      <w:jc w:val="left"/>
    </w:pPr>
    <w:rPr>
      <w:rFonts w:ascii="Arial" w:hAnsi="Arial" w:eastAsia="宋体" w:cs="Times New Roman"/>
      <w:kern w:val="0"/>
      <w:sz w:val="20"/>
      <w:szCs w:val="20"/>
      <w:lang w:eastAsia="en-US"/>
    </w:rPr>
  </w:style>
  <w:style w:type="paragraph" w:styleId="26">
    <w:name w:val="HTML Preformatted"/>
    <w:basedOn w:val="1"/>
    <w:link w:val="63"/>
    <w:semiHidden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</w:rPr>
  </w:style>
  <w:style w:type="paragraph" w:styleId="27">
    <w:name w:val="Normal (Web)"/>
    <w:basedOn w:val="1"/>
    <w:semiHidden/>
    <w:unhideWhenUsed/>
    <w:qFormat/>
    <w:uiPriority w:val="99"/>
    <w:rPr>
      <w:sz w:val="24"/>
    </w:rPr>
  </w:style>
  <w:style w:type="paragraph" w:styleId="28">
    <w:name w:val="Title"/>
    <w:basedOn w:val="1"/>
    <w:next w:val="1"/>
    <w:link w:val="56"/>
    <w:qFormat/>
    <w:uiPriority w:val="10"/>
    <w:pPr>
      <w:numPr>
        <w:ilvl w:val="0"/>
        <w:numId w:val="7"/>
      </w:numPr>
      <w:spacing w:before="240" w:after="60"/>
      <w:jc w:val="left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30">
    <w:name w:val="Table Grid"/>
    <w:basedOn w:val="29"/>
    <w:qFormat/>
    <w:uiPriority w:val="0"/>
    <w:pPr>
      <w:widowControl w:val="0"/>
      <w:jc w:val="both"/>
    </w:pPr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2">
    <w:name w:val="FollowedHyperlink"/>
    <w:basedOn w:val="31"/>
    <w:semiHidden/>
    <w:unhideWhenUsed/>
    <w:qFormat/>
    <w:uiPriority w:val="99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33">
    <w:name w:val="Emphasis"/>
    <w:basedOn w:val="31"/>
    <w:qFormat/>
    <w:uiPriority w:val="20"/>
    <w:rPr>
      <w:i/>
      <w:iCs/>
    </w:rPr>
  </w:style>
  <w:style w:type="character" w:styleId="34">
    <w:name w:val="Hyperlink"/>
    <w:basedOn w:val="3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35">
    <w:name w:val="HTML Code"/>
    <w:basedOn w:val="31"/>
    <w:semiHidden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customStyle="1" w:styleId="36">
    <w:name w:val="标题 2 字符"/>
    <w:basedOn w:val="31"/>
    <w:link w:val="3"/>
    <w:qFormat/>
    <w:uiPriority w:val="0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37">
    <w:name w:val="标题 1 字符"/>
    <w:basedOn w:val="31"/>
    <w:link w:val="2"/>
    <w:qFormat/>
    <w:uiPriority w:val="0"/>
    <w:rPr>
      <w:b/>
      <w:bCs/>
      <w:kern w:val="44"/>
      <w:sz w:val="44"/>
      <w:szCs w:val="44"/>
    </w:rPr>
  </w:style>
  <w:style w:type="character" w:customStyle="1" w:styleId="38">
    <w:name w:val="标题 3 字符"/>
    <w:basedOn w:val="31"/>
    <w:link w:val="4"/>
    <w:qFormat/>
    <w:uiPriority w:val="0"/>
    <w:rPr>
      <w:rFonts w:ascii="Arial" w:hAnsi="Arial" w:eastAsia="宋体" w:cs="Times New Roman"/>
      <w:b/>
      <w:i/>
      <w:kern w:val="0"/>
      <w:sz w:val="28"/>
      <w:szCs w:val="20"/>
      <w:lang w:eastAsia="en-US"/>
    </w:rPr>
  </w:style>
  <w:style w:type="character" w:customStyle="1" w:styleId="39">
    <w:name w:val="标题 4 字符"/>
    <w:basedOn w:val="31"/>
    <w:link w:val="5"/>
    <w:semiHidden/>
    <w:qFormat/>
    <w:uiPriority w:val="0"/>
    <w:rPr>
      <w:rFonts w:ascii="Arial" w:hAnsi="Arial" w:eastAsia="宋体" w:cs="Times New Roman"/>
      <w:b/>
      <w:iCs/>
      <w:kern w:val="0"/>
      <w:szCs w:val="20"/>
      <w:lang w:eastAsia="en-US"/>
    </w:rPr>
  </w:style>
  <w:style w:type="character" w:customStyle="1" w:styleId="40">
    <w:name w:val="标题 5 字符"/>
    <w:basedOn w:val="31"/>
    <w:link w:val="6"/>
    <w:semiHidden/>
    <w:qFormat/>
    <w:uiPriority w:val="0"/>
    <w:rPr>
      <w:rFonts w:ascii="Arial" w:hAnsi="Arial" w:eastAsia="宋体" w:cs="Times New Roman"/>
      <w:kern w:val="0"/>
      <w:sz w:val="22"/>
      <w:szCs w:val="20"/>
      <w:lang w:val="da-DK" w:eastAsia="en-US"/>
    </w:rPr>
  </w:style>
  <w:style w:type="character" w:customStyle="1" w:styleId="41">
    <w:name w:val="标题 6 字符"/>
    <w:basedOn w:val="31"/>
    <w:link w:val="7"/>
    <w:semiHidden/>
    <w:qFormat/>
    <w:uiPriority w:val="0"/>
    <w:rPr>
      <w:rFonts w:ascii="Arial" w:hAnsi="Arial" w:eastAsia="宋体" w:cs="Times New Roman"/>
      <w:i/>
      <w:kern w:val="0"/>
      <w:sz w:val="22"/>
      <w:szCs w:val="20"/>
      <w:lang w:val="da-DK" w:eastAsia="en-US"/>
    </w:rPr>
  </w:style>
  <w:style w:type="character" w:customStyle="1" w:styleId="42">
    <w:name w:val="标题 7 字符"/>
    <w:basedOn w:val="31"/>
    <w:link w:val="8"/>
    <w:semiHidden/>
    <w:qFormat/>
    <w:uiPriority w:val="0"/>
    <w:rPr>
      <w:rFonts w:ascii="Arial" w:hAnsi="Arial" w:eastAsia="宋体" w:cs="Times New Roman"/>
      <w:kern w:val="0"/>
      <w:sz w:val="20"/>
      <w:szCs w:val="20"/>
      <w:lang w:eastAsia="en-US"/>
    </w:rPr>
  </w:style>
  <w:style w:type="character" w:customStyle="1" w:styleId="43">
    <w:name w:val="标题 8 字符"/>
    <w:basedOn w:val="31"/>
    <w:link w:val="9"/>
    <w:semiHidden/>
    <w:qFormat/>
    <w:uiPriority w:val="0"/>
    <w:rPr>
      <w:rFonts w:ascii="Arial" w:hAnsi="Arial" w:eastAsia="宋体" w:cs="Times New Roman"/>
      <w:i/>
      <w:kern w:val="0"/>
      <w:sz w:val="20"/>
      <w:szCs w:val="20"/>
      <w:lang w:eastAsia="en-US"/>
    </w:rPr>
  </w:style>
  <w:style w:type="character" w:customStyle="1" w:styleId="44">
    <w:name w:val="标题 9 字符"/>
    <w:basedOn w:val="31"/>
    <w:link w:val="10"/>
    <w:semiHidden/>
    <w:qFormat/>
    <w:uiPriority w:val="0"/>
    <w:rPr>
      <w:rFonts w:ascii="Arial" w:hAnsi="Arial" w:eastAsia="宋体" w:cs="Times New Roman"/>
      <w:i/>
      <w:kern w:val="0"/>
      <w:sz w:val="18"/>
      <w:szCs w:val="20"/>
      <w:lang w:eastAsia="en-US"/>
    </w:rPr>
  </w:style>
  <w:style w:type="character" w:customStyle="1" w:styleId="45">
    <w:name w:val="题注 字符"/>
    <w:basedOn w:val="31"/>
    <w:link w:val="13"/>
    <w:semiHidden/>
    <w:qFormat/>
    <w:locked/>
    <w:uiPriority w:val="0"/>
    <w:rPr>
      <w:rFonts w:ascii="Arial" w:hAnsi="Arial" w:eastAsia="宋体" w:cs="Times New Roman"/>
      <w:sz w:val="18"/>
      <w:szCs w:val="18"/>
      <w:lang w:eastAsia="en-US"/>
    </w:rPr>
  </w:style>
  <w:style w:type="paragraph" w:customStyle="1" w:styleId="46">
    <w:name w:val="Graphic"/>
    <w:basedOn w:val="1"/>
    <w:next w:val="13"/>
    <w:qFormat/>
    <w:uiPriority w:val="0"/>
    <w:pPr>
      <w:widowControl/>
      <w:spacing w:before="240" w:after="180"/>
      <w:jc w:val="center"/>
    </w:pPr>
    <w:rPr>
      <w:rFonts w:ascii="Times New Roman" w:hAnsi="Times New Roman" w:eastAsia="宋体" w:cs="Times New Roman"/>
      <w:kern w:val="0"/>
      <w:sz w:val="20"/>
      <w:szCs w:val="16"/>
      <w:lang w:eastAsia="en-US"/>
    </w:rPr>
  </w:style>
  <w:style w:type="character" w:customStyle="1" w:styleId="47">
    <w:name w:val="批注框文本 字符"/>
    <w:basedOn w:val="31"/>
    <w:link w:val="19"/>
    <w:semiHidden/>
    <w:qFormat/>
    <w:uiPriority w:val="99"/>
    <w:rPr>
      <w:rFonts w:ascii="Heiti SC Light" w:eastAsia="Heiti SC Light"/>
      <w:sz w:val="18"/>
      <w:szCs w:val="18"/>
    </w:rPr>
  </w:style>
  <w:style w:type="character" w:customStyle="1" w:styleId="48">
    <w:name w:val="页眉 字符"/>
    <w:basedOn w:val="31"/>
    <w:link w:val="21"/>
    <w:qFormat/>
    <w:uiPriority w:val="99"/>
    <w:rPr>
      <w:sz w:val="18"/>
      <w:szCs w:val="18"/>
    </w:rPr>
  </w:style>
  <w:style w:type="character" w:customStyle="1" w:styleId="49">
    <w:name w:val="页脚 字符"/>
    <w:basedOn w:val="31"/>
    <w:link w:val="20"/>
    <w:qFormat/>
    <w:uiPriority w:val="99"/>
    <w:rPr>
      <w:sz w:val="18"/>
      <w:szCs w:val="18"/>
    </w:rPr>
  </w:style>
  <w:style w:type="character" w:customStyle="1" w:styleId="50">
    <w:name w:val="未处理的提及1"/>
    <w:basedOn w:val="31"/>
    <w:semiHidden/>
    <w:unhideWhenUsed/>
    <w:qFormat/>
    <w:uiPriority w:val="99"/>
    <w:rPr>
      <w:color w:val="808080"/>
      <w:shd w:val="clear" w:color="auto" w:fill="E6E6E6"/>
    </w:rPr>
  </w:style>
  <w:style w:type="paragraph" w:customStyle="1" w:styleId="51">
    <w:name w:val="TOC 标题1"/>
    <w:basedOn w:val="2"/>
    <w:next w:val="1"/>
    <w:unhideWhenUsed/>
    <w:qFormat/>
    <w:uiPriority w:val="39"/>
    <w:pPr>
      <w:widowControl/>
      <w:numPr>
        <w:numId w:val="0"/>
      </w:numPr>
      <w:spacing w:line="578" w:lineRule="atLeast"/>
      <w:ind w:right="210"/>
      <w:outlineLvl w:val="9"/>
    </w:pPr>
    <w:rPr>
      <w:rFonts w:ascii="CG Times" w:hAnsi="CG Times" w:eastAsia="微软雅黑" w:cs="Times New Roman"/>
    </w:rPr>
  </w:style>
  <w:style w:type="paragraph" w:customStyle="1" w:styleId="52">
    <w:name w:val="列出段落1"/>
    <w:basedOn w:val="1"/>
    <w:qFormat/>
    <w:uiPriority w:val="34"/>
    <w:pPr>
      <w:ind w:firstLine="420" w:firstLineChars="200"/>
      <w:jc w:val="left"/>
    </w:pPr>
    <w:rPr>
      <w:rFonts w:ascii="Times New Roman" w:hAnsi="Times New Roman" w:eastAsia="宋体" w:cs="微软雅黑"/>
      <w:szCs w:val="21"/>
    </w:rPr>
  </w:style>
  <w:style w:type="paragraph" w:customStyle="1" w:styleId="53">
    <w:name w:val="jq正文"/>
    <w:basedOn w:val="1"/>
    <w:link w:val="54"/>
    <w:qFormat/>
    <w:uiPriority w:val="0"/>
    <w:pPr>
      <w:spacing w:line="360" w:lineRule="auto"/>
      <w:ind w:firstLine="200" w:firstLineChars="200"/>
      <w:jc w:val="left"/>
    </w:pPr>
    <w:rPr>
      <w:rFonts w:ascii="微软雅黑" w:hAnsi="微软雅黑" w:eastAsia="微软雅黑" w:cs="Times New Roman"/>
      <w:szCs w:val="21"/>
    </w:rPr>
  </w:style>
  <w:style w:type="character" w:customStyle="1" w:styleId="54">
    <w:name w:val="jq正文 Char"/>
    <w:link w:val="53"/>
    <w:qFormat/>
    <w:uiPriority w:val="0"/>
    <w:rPr>
      <w:rFonts w:ascii="微软雅黑" w:hAnsi="微软雅黑" w:eastAsia="微软雅黑" w:cs="Times New Roman"/>
      <w:sz w:val="21"/>
      <w:szCs w:val="21"/>
    </w:rPr>
  </w:style>
  <w:style w:type="character" w:customStyle="1" w:styleId="55">
    <w:name w:val="副标题 字符"/>
    <w:basedOn w:val="31"/>
    <w:link w:val="23"/>
    <w:qFormat/>
    <w:uiPriority w:val="11"/>
    <w:rPr>
      <w:rFonts w:eastAsia="宋体" w:asciiTheme="majorHAnsi" w:hAnsiTheme="majorHAnsi" w:cstheme="majorBidi"/>
      <w:b/>
      <w:bCs/>
      <w:kern w:val="28"/>
      <w:szCs w:val="32"/>
    </w:rPr>
  </w:style>
  <w:style w:type="character" w:customStyle="1" w:styleId="56">
    <w:name w:val="标题 字符"/>
    <w:basedOn w:val="31"/>
    <w:link w:val="28"/>
    <w:qFormat/>
    <w:uiPriority w:val="10"/>
    <w:rPr>
      <w:rFonts w:eastAsia="宋体" w:asciiTheme="majorHAnsi" w:hAnsiTheme="majorHAnsi" w:cstheme="majorBidi"/>
      <w:b/>
      <w:bCs/>
      <w:sz w:val="32"/>
      <w:szCs w:val="32"/>
    </w:rPr>
  </w:style>
  <w:style w:type="paragraph" w:customStyle="1" w:styleId="57">
    <w:name w:val="jq表格"/>
    <w:link w:val="58"/>
    <w:qFormat/>
    <w:uiPriority w:val="0"/>
    <w:pPr>
      <w:spacing w:after="160" w:line="259" w:lineRule="auto"/>
    </w:pPr>
    <w:rPr>
      <w:rFonts w:ascii="微软雅黑" w:hAnsi="微软雅黑" w:eastAsia="微软雅黑" w:cs="微软雅黑"/>
      <w:kern w:val="2"/>
      <w:sz w:val="21"/>
      <w:szCs w:val="18"/>
      <w:lang w:val="en-US" w:eastAsia="zh-CN" w:bidi="ar-SA"/>
    </w:rPr>
  </w:style>
  <w:style w:type="character" w:customStyle="1" w:styleId="58">
    <w:name w:val="jq表格 Char"/>
    <w:basedOn w:val="31"/>
    <w:link w:val="57"/>
    <w:qFormat/>
    <w:uiPriority w:val="0"/>
    <w:rPr>
      <w:rFonts w:ascii="微软雅黑" w:hAnsi="微软雅黑" w:eastAsia="微软雅黑" w:cs="微软雅黑"/>
      <w:sz w:val="21"/>
      <w:szCs w:val="18"/>
    </w:rPr>
  </w:style>
  <w:style w:type="paragraph" w:styleId="59">
    <w:name w:val="List Paragraph"/>
    <w:basedOn w:val="1"/>
    <w:link w:val="60"/>
    <w:qFormat/>
    <w:uiPriority w:val="34"/>
    <w:pPr>
      <w:spacing w:line="360" w:lineRule="auto"/>
      <w:ind w:firstLine="420" w:firstLineChars="200"/>
      <w:jc w:val="left"/>
    </w:pPr>
    <w:rPr>
      <w:rFonts w:ascii="微软雅黑" w:hAnsi="微软雅黑" w:eastAsia="微软雅黑" w:cs="微软雅黑"/>
      <w:szCs w:val="21"/>
    </w:rPr>
  </w:style>
  <w:style w:type="character" w:customStyle="1" w:styleId="60">
    <w:name w:val="列表段落 字符"/>
    <w:basedOn w:val="31"/>
    <w:link w:val="59"/>
    <w:qFormat/>
    <w:uiPriority w:val="34"/>
    <w:rPr>
      <w:rFonts w:ascii="微软雅黑" w:hAnsi="微软雅黑" w:eastAsia="微软雅黑" w:cs="微软雅黑"/>
      <w:sz w:val="21"/>
      <w:szCs w:val="21"/>
    </w:rPr>
  </w:style>
  <w:style w:type="paragraph" w:customStyle="1" w:styleId="61">
    <w:name w:val="jq列表样式"/>
    <w:link w:val="62"/>
    <w:qFormat/>
    <w:uiPriority w:val="0"/>
    <w:pPr>
      <w:numPr>
        <w:ilvl w:val="0"/>
        <w:numId w:val="8"/>
      </w:numPr>
      <w:spacing w:after="160" w:line="360" w:lineRule="auto"/>
    </w:pPr>
    <w:rPr>
      <w:rFonts w:ascii="微软雅黑" w:hAnsi="微软雅黑" w:eastAsia="微软雅黑" w:cs="微软雅黑"/>
      <w:kern w:val="2"/>
      <w:sz w:val="21"/>
      <w:szCs w:val="21"/>
      <w:lang w:val="en-US" w:eastAsia="zh-CN" w:bidi="ar-SA"/>
    </w:rPr>
  </w:style>
  <w:style w:type="character" w:customStyle="1" w:styleId="62">
    <w:name w:val="jq列表样式 Char"/>
    <w:basedOn w:val="60"/>
    <w:link w:val="61"/>
    <w:qFormat/>
    <w:uiPriority w:val="0"/>
    <w:rPr>
      <w:rFonts w:ascii="微软雅黑" w:hAnsi="微软雅黑" w:eastAsia="微软雅黑" w:cs="微软雅黑"/>
      <w:sz w:val="21"/>
      <w:szCs w:val="21"/>
    </w:rPr>
  </w:style>
  <w:style w:type="character" w:customStyle="1" w:styleId="63">
    <w:name w:val="HTML 预设格式 字符"/>
    <w:basedOn w:val="31"/>
    <w:link w:val="26"/>
    <w:semiHidden/>
    <w:qFormat/>
    <w:uiPriority w:val="99"/>
    <w:rPr>
      <w:rFonts w:ascii="宋体" w:hAnsi="宋体" w:eastAsia="宋体" w:cs="宋体"/>
      <w:kern w:val="0"/>
    </w:rPr>
  </w:style>
  <w:style w:type="character" w:customStyle="1" w:styleId="64">
    <w:name w:val="hljs-number"/>
    <w:basedOn w:val="31"/>
    <w:qFormat/>
    <w:uiPriority w:val="0"/>
  </w:style>
  <w:style w:type="character" w:customStyle="1" w:styleId="65">
    <w:name w:val="hljs-built_in"/>
    <w:basedOn w:val="31"/>
    <w:qFormat/>
    <w:uiPriority w:val="0"/>
  </w:style>
  <w:style w:type="paragraph" w:customStyle="1" w:styleId="66">
    <w:name w:val="注释"/>
    <w:basedOn w:val="1"/>
    <w:qFormat/>
    <w:uiPriority w:val="0"/>
    <w:pPr>
      <w:widowControl/>
      <w:overflowPunct w:val="0"/>
      <w:autoSpaceDE w:val="0"/>
      <w:autoSpaceDN w:val="0"/>
      <w:adjustRightInd w:val="0"/>
      <w:spacing w:line="240" w:lineRule="auto"/>
      <w:jc w:val="left"/>
      <w:textAlignment w:val="baseline"/>
    </w:pPr>
    <w:rPr>
      <w:b/>
      <w:iCs/>
      <w:szCs w:val="24"/>
    </w:rPr>
  </w:style>
  <w:style w:type="paragraph" w:customStyle="1" w:styleId="67">
    <w:name w:val="p2"/>
    <w:basedOn w:val="1"/>
    <w:qFormat/>
    <w:uiPriority w:val="0"/>
    <w:pPr>
      <w:shd w:val="clear" w:fill="1F1F24"/>
      <w:spacing w:before="0" w:beforeAutospacing="0" w:after="0" w:afterAutospacing="0"/>
      <w:ind w:left="0" w:right="0"/>
      <w:jc w:val="left"/>
    </w:pPr>
    <w:rPr>
      <w:rFonts w:ascii="menlo" w:hAnsi="menlo" w:eastAsia="menlo" w:cs="menlo"/>
      <w:color w:val="FFFFFF"/>
      <w:kern w:val="0"/>
      <w:sz w:val="24"/>
      <w:szCs w:val="24"/>
      <w:lang w:val="en-US" w:eastAsia="zh-CN" w:bidi="ar"/>
    </w:rPr>
  </w:style>
  <w:style w:type="character" w:customStyle="1" w:styleId="68">
    <w:name w:val="s3"/>
    <w:basedOn w:val="31"/>
    <w:qFormat/>
    <w:uiPriority w:val="0"/>
    <w:rPr>
      <w:color w:val="9EF1DD"/>
    </w:rPr>
  </w:style>
  <w:style w:type="character" w:customStyle="1" w:styleId="69">
    <w:name w:val="s4"/>
    <w:basedOn w:val="31"/>
    <w:qFormat/>
    <w:uiPriority w:val="0"/>
    <w:rPr>
      <w:color w:val="41A1C0"/>
    </w:rPr>
  </w:style>
  <w:style w:type="paragraph" w:customStyle="1" w:styleId="70">
    <w:name w:val="p1"/>
    <w:basedOn w:val="1"/>
    <w:qFormat/>
    <w:uiPriority w:val="0"/>
    <w:pPr>
      <w:shd w:val="clear" w:fill="1F1F24"/>
      <w:spacing w:before="0" w:beforeAutospacing="0" w:after="0" w:afterAutospacing="0"/>
      <w:ind w:left="0" w:right="0"/>
      <w:jc w:val="left"/>
    </w:pPr>
    <w:rPr>
      <w:rFonts w:hint="default" w:ascii="menlo" w:hAnsi="menlo" w:eastAsia="menlo" w:cs="menlo"/>
      <w:color w:val="41A1C0"/>
      <w:kern w:val="0"/>
      <w:sz w:val="24"/>
      <w:szCs w:val="24"/>
      <w:lang w:val="en-US" w:eastAsia="zh-CN" w:bidi="ar"/>
    </w:rPr>
  </w:style>
  <w:style w:type="character" w:customStyle="1" w:styleId="71">
    <w:name w:val="s1"/>
    <w:basedOn w:val="31"/>
    <w:qFormat/>
    <w:uiPriority w:val="0"/>
  </w:style>
  <w:style w:type="character" w:customStyle="1" w:styleId="72">
    <w:name w:val="s2"/>
    <w:basedOn w:val="31"/>
    <w:qFormat/>
    <w:uiPriority w:val="0"/>
    <w:rPr>
      <w:color w:val="FC5FA3"/>
    </w:rPr>
  </w:style>
  <w:style w:type="paragraph" w:customStyle="1" w:styleId="73">
    <w:name w:val="编写建议"/>
    <w:basedOn w:val="1"/>
    <w:qFormat/>
    <w:uiPriority w:val="0"/>
    <w:pPr>
      <w:ind w:firstLine="420"/>
    </w:pPr>
    <w:rPr>
      <w:rFonts w:ascii="Arial" w:hAnsi="Arial" w:cs="Arial"/>
      <w:i/>
      <w:color w:val="0000F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theme" Target="theme/theme1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6" Type="http://schemas.openxmlformats.org/officeDocument/2006/relationships/glossaryDocument" Target="glossary/document.xml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6.png"/><Relationship Id="rId41" Type="http://schemas.openxmlformats.org/officeDocument/2006/relationships/image" Target="media/image35.png"/><Relationship Id="rId40" Type="http://schemas.openxmlformats.org/officeDocument/2006/relationships/image" Target="media/image34.png"/><Relationship Id="rId4" Type="http://schemas.openxmlformats.org/officeDocument/2006/relationships/endnotes" Target="endnotes.xml"/><Relationship Id="rId39" Type="http://schemas.openxmlformats.org/officeDocument/2006/relationships/image" Target="media/image33.png"/><Relationship Id="rId38" Type="http://schemas.openxmlformats.org/officeDocument/2006/relationships/image" Target="media/image32.png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notes" Target="footnotes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emf"/><Relationship Id="rId11" Type="http://schemas.openxmlformats.org/officeDocument/2006/relationships/image" Target="media/image5.pn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0C1802F91340F84FB609F68F9F7ECAD4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9D99EEA-98FA-4E46-AF70-AAB1CE95C8FD}"/>
      </w:docPartPr>
      <w:docPartBody>
        <w:p>
          <w:pPr>
            <w:pStyle w:val="4"/>
          </w:pPr>
          <w:r>
            <w:rPr>
              <w:lang w:val="zh-CN"/>
            </w:rPr>
            <w:t>[键入文字]</w:t>
          </w:r>
        </w:p>
      </w:docPartBody>
    </w:docPart>
    <w:docPart>
      <w:docPartPr>
        <w:name w:val="C1AA972853C9F64BB4C0391D0D9D5B6B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E5DB681-0A46-264C-9D33-1C198DCBAA46}"/>
      </w:docPartPr>
      <w:docPartBody>
        <w:p>
          <w:pPr>
            <w:pStyle w:val="5"/>
          </w:pPr>
          <w:r>
            <w:rPr>
              <w:lang w:val="zh-CN"/>
            </w:rPr>
            <w:t>[键入文字]</w:t>
          </w:r>
        </w:p>
      </w:docPartBody>
    </w:docPart>
    <w:docPart>
      <w:docPartPr>
        <w:name w:val="DFD1163C15D33E47B9D354FA5AC11ECB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03FD5CB-7A96-9441-9781-6A1CD8ADD4BB}"/>
      </w:docPartPr>
      <w:docPartBody>
        <w:p>
          <w:pPr>
            <w:pStyle w:val="6"/>
          </w:pPr>
          <w:r>
            <w:rPr>
              <w:lang w:val="zh-CN"/>
            </w:rPr>
            <w:t>[键入文字]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bordersDoNotSurroundHeader w:val="1"/>
  <w:bordersDoNotSurroundFooter w:val="1"/>
  <w:defaultTabStop w:val="420"/>
  <w:drawingGridVerticalSpacing w:val="200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5D5E"/>
    <w:rsid w:val="00025D5E"/>
    <w:rsid w:val="000945DD"/>
    <w:rsid w:val="000C0CA3"/>
    <w:rsid w:val="000D2738"/>
    <w:rsid w:val="0012641D"/>
    <w:rsid w:val="001500D1"/>
    <w:rsid w:val="00156D98"/>
    <w:rsid w:val="0016052D"/>
    <w:rsid w:val="0018457A"/>
    <w:rsid w:val="003F42EF"/>
    <w:rsid w:val="004970EB"/>
    <w:rsid w:val="0059571C"/>
    <w:rsid w:val="00613475"/>
    <w:rsid w:val="007462DF"/>
    <w:rsid w:val="00764589"/>
    <w:rsid w:val="00854F09"/>
    <w:rsid w:val="00A06C7D"/>
    <w:rsid w:val="00A97954"/>
    <w:rsid w:val="00C11A06"/>
    <w:rsid w:val="00CC24EB"/>
    <w:rsid w:val="00DA15E1"/>
    <w:rsid w:val="00E073BC"/>
    <w:rsid w:val="00E45DA9"/>
    <w:rsid w:val="00EB47A3"/>
    <w:rsid w:val="00F32FD7"/>
    <w:rsid w:val="00F37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qFormat="1" w:uiPriority="99" w:name="Normal Table"/>
  </w:latentStyles>
  <w:style w:type="paragraph" w:default="1" w:styleId="1">
    <w:name w:val="Normal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0C1802F91340F84FB609F68F9F7ECAD4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customStyle="1" w:styleId="5">
    <w:name w:val="C1AA972853C9F64BB4C0391D0D9D5B6B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customStyle="1" w:styleId="6">
    <w:name w:val="DFD1163C15D33E47B9D354FA5AC11ECB"/>
    <w:qFormat/>
    <w:uiPriority w:val="0"/>
    <w:pPr>
      <w:widowControl w:val="0"/>
      <w:spacing w:after="160" w:line="259" w:lineRule="auto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</w:style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2979</Words>
  <Characters>7407</Characters>
  <Lines>9</Lines>
  <Paragraphs>2</Paragraphs>
  <TotalTime>4</TotalTime>
  <ScaleCrop>false</ScaleCrop>
  <LinksUpToDate>false</LinksUpToDate>
  <CharactersWithSpaces>7733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2017-08-15T06:04:00Z</dcterms:created>
  <dc:creator>丛 刘</dc:creator>
  <cp:lastModifiedBy>Administrator</cp:lastModifiedBy>
  <cp:lastPrinted>2017-08-13T18:21:00Z</cp:lastPrinted>
  <dcterms:modified xsi:type="dcterms:W3CDTF">2022-11-15T08:46:27Z</dcterms:modified>
  <cp:revision>678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7D004C49D51E419B9F52B3B74C0C3767</vt:lpwstr>
  </property>
</Properties>
</file>